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1097" w:rsidRDefault="00497D9D">
      <w:pPr>
        <w:pStyle w:val="TitleX"/>
        <w:jc w:val="center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</w:rPr>
        <w:t xml:space="preserve">Application Form for </w:t>
      </w:r>
      <w:r>
        <w:rPr>
          <w:rFonts w:ascii="Times New Roman" w:hAnsi="Times New Roman" w:cs="Times New Roman"/>
          <w:iCs/>
        </w:rPr>
        <w:t>Olive Leaf Initiative · 2026 Global Scientific Payload and Intelligent Application Competition</w:t>
      </w:r>
    </w:p>
    <w:p w:rsidR="00171097" w:rsidRDefault="00497D9D">
      <w:pPr>
        <w:pStyle w:val="1"/>
        <w:spacing w:after="6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Instructions</w:t>
      </w:r>
    </w:p>
    <w:tbl>
      <w:tblPr>
        <w:tblW w:w="0" w:type="auto"/>
        <w:jc w:val="center"/>
        <w:tblBorders>
          <w:top w:val="single" w:sz="6" w:space="0" w:color="D9DEE7"/>
          <w:left w:val="single" w:sz="6" w:space="0" w:color="D9DEE7"/>
          <w:bottom w:val="single" w:sz="6" w:space="0" w:color="D9DEE7"/>
          <w:right w:val="single" w:sz="6" w:space="0" w:color="D9DEE7"/>
          <w:insideH w:val="single" w:sz="6" w:space="0" w:color="D9DEE7"/>
          <w:insideV w:val="single" w:sz="6" w:space="0" w:color="D9DEE7"/>
        </w:tblBorders>
        <w:tblLook w:val="04A0" w:firstRow="1" w:lastRow="0" w:firstColumn="1" w:lastColumn="0" w:noHBand="0" w:noVBand="1"/>
      </w:tblPr>
      <w:tblGrid>
        <w:gridCol w:w="9859"/>
      </w:tblGrid>
      <w:tr w:rsidR="00171097">
        <w:trPr>
          <w:jc w:val="center"/>
        </w:trPr>
        <w:tc>
          <w:tcPr>
            <w:tcW w:w="9859" w:type="dxa"/>
            <w:shd w:val="clear" w:color="auto" w:fill="F5F7FA"/>
            <w:tcMar>
              <w:top w:w="120" w:type="dxa"/>
              <w:left w:w="140" w:type="dxa"/>
              <w:bottom w:w="120" w:type="dxa"/>
              <w:right w:w="140" w:type="dxa"/>
            </w:tcMar>
          </w:tcPr>
          <w:p w:rsidR="00171097" w:rsidRDefault="00497D9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4B5563"/>
                <w:sz w:val="19"/>
              </w:rPr>
              <w:t>This template is used for collecting participant</w:t>
            </w:r>
            <w:r>
              <w:rPr>
                <w:rFonts w:ascii="Times New Roman" w:hAnsi="Times New Roman" w:cs="Times New Roman"/>
                <w:color w:val="4B5563"/>
                <w:sz w:val="19"/>
                <w:lang w:eastAsia="zh-CN"/>
              </w:rPr>
              <w:t>s'</w:t>
            </w:r>
            <w:r>
              <w:rPr>
                <w:rFonts w:ascii="Times New Roman" w:hAnsi="Times New Roman" w:cs="Times New Roman"/>
                <w:color w:val="4B5563"/>
                <w:sz w:val="19"/>
              </w:rPr>
              <w:t xml:space="preserve"> registration information. Please fill it out completely as required. All fields marked with "*" are mandatory. Before submission, please verify that team name, track category, contact information, email address, and proposal title are fully consistent. Formal application</w:t>
            </w:r>
            <w:r>
              <w:rPr>
                <w:rFonts w:ascii="Times New Roman" w:hAnsi="Times New Roman" w:cs="Times New Roman"/>
                <w:color w:val="4B5563"/>
                <w:sz w:val="19"/>
                <w:lang w:eastAsia="zh-CN"/>
              </w:rPr>
              <w:t>s</w:t>
            </w:r>
            <w:r>
              <w:rPr>
                <w:rFonts w:ascii="Times New Roman" w:hAnsi="Times New Roman" w:cs="Times New Roman"/>
                <w:color w:val="4B5563"/>
                <w:sz w:val="19"/>
              </w:rPr>
              <w:t xml:space="preserve"> shall be made via the official system. This form may serve as an offline circulation tool or internal prefilled draft.</w:t>
            </w:r>
          </w:p>
        </w:tc>
      </w:tr>
    </w:tbl>
    <w:p w:rsidR="00171097" w:rsidRDefault="00171097">
      <w:pPr>
        <w:rPr>
          <w:rFonts w:ascii="Times New Roman" w:hAnsi="Times New Roman" w:cs="Times New Roman"/>
        </w:rPr>
      </w:pPr>
    </w:p>
    <w:p w:rsidR="00171097" w:rsidRDefault="00497D9D">
      <w:pPr>
        <w:pStyle w:val="1"/>
        <w:spacing w:after="6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I. Basic Information</w:t>
      </w:r>
    </w:p>
    <w:tbl>
      <w:tblPr>
        <w:tblStyle w:val="af0"/>
        <w:tblW w:w="0" w:type="auto"/>
        <w:jc w:val="center"/>
        <w:tblBorders>
          <w:top w:val="single" w:sz="6" w:space="0" w:color="D9DEE7"/>
          <w:left w:val="single" w:sz="6" w:space="0" w:color="D9DEE7"/>
          <w:bottom w:val="single" w:sz="6" w:space="0" w:color="D9DEE7"/>
          <w:right w:val="single" w:sz="6" w:space="0" w:color="D9DEE7"/>
          <w:insideH w:val="single" w:sz="6" w:space="0" w:color="D9DEE7"/>
          <w:insideV w:val="single" w:sz="6" w:space="0" w:color="D9DEE7"/>
        </w:tblBorders>
        <w:tblLook w:val="04A0" w:firstRow="1" w:lastRow="0" w:firstColumn="1" w:lastColumn="0" w:noHBand="0" w:noVBand="1"/>
      </w:tblPr>
      <w:tblGrid>
        <w:gridCol w:w="1701"/>
        <w:gridCol w:w="3118"/>
        <w:gridCol w:w="1701"/>
        <w:gridCol w:w="3118"/>
      </w:tblGrid>
      <w:tr w:rsidR="00171097">
        <w:trPr>
          <w:tblHeader/>
          <w:jc w:val="center"/>
        </w:trPr>
        <w:tc>
          <w:tcPr>
            <w:tcW w:w="1701" w:type="dxa"/>
            <w:shd w:val="clear" w:color="auto" w:fill="EAF2FB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:rsidR="00171097" w:rsidRDefault="00497D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Proposal Title *</w:t>
            </w:r>
          </w:p>
        </w:tc>
        <w:tc>
          <w:tcPr>
            <w:tcW w:w="3118" w:type="dxa"/>
            <w:shd w:val="clear" w:color="auto" w:fill="EAF2FB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:rsidR="00171097" w:rsidRDefault="00497D9D" w:rsidP="001C72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[</w:t>
            </w:r>
            <w:r w:rsidR="001C7258">
              <w:rPr>
                <w:rFonts w:ascii="Times New Roman" w:hAnsi="Times New Roman" w:cs="Times New Roman" w:hint="eastAsia"/>
                <w:sz w:val="20"/>
                <w:lang w:eastAsia="zh-CN"/>
              </w:rPr>
              <w:t>E</w:t>
            </w:r>
            <w:r w:rsidR="001C7258">
              <w:rPr>
                <w:rFonts w:ascii="Times New Roman" w:hAnsi="Times New Roman" w:cs="Times New Roman"/>
                <w:sz w:val="20"/>
              </w:rPr>
              <w:t xml:space="preserve">nter </w:t>
            </w:r>
            <w:r>
              <w:rPr>
                <w:rFonts w:ascii="Times New Roman" w:hAnsi="Times New Roman" w:cs="Times New Roman"/>
                <w:sz w:val="20"/>
              </w:rPr>
              <w:t>the full name of your proposal]</w:t>
            </w:r>
          </w:p>
        </w:tc>
        <w:tc>
          <w:tcPr>
            <w:tcW w:w="1701" w:type="dxa"/>
            <w:shd w:val="clear" w:color="auto" w:fill="EAF2FB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:rsidR="00171097" w:rsidRDefault="00497D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Select Your Track *</w:t>
            </w:r>
          </w:p>
        </w:tc>
        <w:tc>
          <w:tcPr>
            <w:tcW w:w="3118" w:type="dxa"/>
            <w:shd w:val="clear" w:color="auto" w:fill="EAF2FB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:rsidR="00171097" w:rsidRDefault="00497D9D">
            <w:pPr>
              <w:spacing w:after="0" w:line="240" w:lineRule="auto"/>
              <w:rPr>
                <w:rFonts w:ascii="Times New Roman" w:hAnsi="Times New Roman" w:cs="Times New Roman" w:hint="eastAsia"/>
                <w:sz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</w:rPr>
              <w:t>□ Scientific Payl</w:t>
            </w:r>
            <w:r w:rsidR="00A3464F">
              <w:rPr>
                <w:rFonts w:ascii="Times New Roman" w:hAnsi="Times New Roman" w:cs="Times New Roman"/>
                <w:sz w:val="20"/>
              </w:rPr>
              <w:t>oad Innovation Track</w:t>
            </w:r>
            <w:bookmarkStart w:id="0" w:name="_GoBack"/>
            <w:bookmarkEnd w:id="0"/>
          </w:p>
          <w:p w:rsidR="00171097" w:rsidRDefault="00497D9D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□ Space Intelligent Application Track</w:t>
            </w:r>
          </w:p>
          <w:p w:rsidR="00171097" w:rsidRDefault="00497D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□ Young Eagles Program</w:t>
            </w:r>
          </w:p>
        </w:tc>
      </w:tr>
      <w:tr w:rsidR="00171097">
        <w:trPr>
          <w:jc w:val="center"/>
        </w:trPr>
        <w:tc>
          <w:tcPr>
            <w:tcW w:w="170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:rsidR="00171097" w:rsidRDefault="00497D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Applicant Type *</w:t>
            </w:r>
          </w:p>
        </w:tc>
        <w:tc>
          <w:tcPr>
            <w:tcW w:w="311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:rsidR="00171097" w:rsidRDefault="00497D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□ Individual  □ Team  □ University  □ Research Institute </w:t>
            </w:r>
            <w:r>
              <w:rPr>
                <w:rFonts w:ascii="Times New Roman" w:hAnsi="Times New Roman" w:cs="Times New Roman"/>
                <w:sz w:val="20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>□ Enterprise  □ Social Organization  □ Cross-institutional Consortium</w:t>
            </w:r>
          </w:p>
        </w:tc>
        <w:tc>
          <w:tcPr>
            <w:tcW w:w="170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:rsidR="00171097" w:rsidRDefault="00497D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Area of Focus *</w:t>
            </w:r>
          </w:p>
        </w:tc>
        <w:tc>
          <w:tcPr>
            <w:tcW w:w="311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:rsidR="00171097" w:rsidRDefault="00497D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□ Space Science Exploration  □ Earth Observation Applications  □ Space Communication</w:t>
            </w:r>
            <w:r>
              <w:rPr>
                <w:rFonts w:ascii="Times New Roman" w:hAnsi="Times New Roman" w:cs="Times New Roman"/>
                <w:sz w:val="20"/>
                <w:lang w:eastAsia="zh-CN"/>
              </w:rPr>
              <w:t>s</w:t>
            </w:r>
            <w:r>
              <w:rPr>
                <w:rFonts w:ascii="Times New Roman" w:hAnsi="Times New Roman" w:cs="Times New Roman"/>
                <w:sz w:val="20"/>
              </w:rPr>
              <w:t xml:space="preserve"> and Navigation Technology  □ New Aerospace Materials and Components  □ Other</w:t>
            </w:r>
          </w:p>
        </w:tc>
      </w:tr>
      <w:tr w:rsidR="00171097">
        <w:trPr>
          <w:jc w:val="center"/>
        </w:trPr>
        <w:tc>
          <w:tcPr>
            <w:tcW w:w="170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:rsidR="00171097" w:rsidRDefault="00497D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Keywords *</w:t>
            </w:r>
          </w:p>
        </w:tc>
        <w:tc>
          <w:tcPr>
            <w:tcW w:w="311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:rsidR="00171097" w:rsidRDefault="00497D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[Please provide 3 to 5 keywords for your proposal.]</w:t>
            </w:r>
          </w:p>
        </w:tc>
        <w:tc>
          <w:tcPr>
            <w:tcW w:w="170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:rsidR="00171097" w:rsidRDefault="00497D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Maturity</w:t>
            </w:r>
          </w:p>
        </w:tc>
        <w:tc>
          <w:tcPr>
            <w:tcW w:w="311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:rsidR="00171097" w:rsidRDefault="00497D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□ Proof of Concept  □ Principle Prototype  □ Engineering Prototype</w:t>
            </w:r>
            <w:r>
              <w:rPr>
                <w:rFonts w:ascii="Times New Roman" w:hAnsi="Times New Roman" w:cs="Times New Roman" w:hint="eastAsia"/>
                <w:sz w:val="20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 xml:space="preserve"> □ Existing Testbed</w:t>
            </w:r>
          </w:p>
        </w:tc>
      </w:tr>
      <w:tr w:rsidR="00171097">
        <w:trPr>
          <w:jc w:val="center"/>
        </w:trPr>
        <w:tc>
          <w:tcPr>
            <w:tcW w:w="170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:rsidR="00171097" w:rsidRDefault="00497D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Summary *</w:t>
            </w:r>
          </w:p>
        </w:tc>
        <w:tc>
          <w:tcPr>
            <w:tcW w:w="311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:rsidR="00171097" w:rsidRDefault="00497D9D" w:rsidP="001C72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[</w:t>
            </w:r>
            <w:r w:rsidR="001C7258">
              <w:rPr>
                <w:rFonts w:ascii="Times New Roman" w:hAnsi="Times New Roman" w:cs="Times New Roman" w:hint="eastAsia"/>
                <w:sz w:val="20"/>
                <w:lang w:eastAsia="zh-CN"/>
              </w:rPr>
              <w:t>S</w:t>
            </w:r>
            <w:r>
              <w:rPr>
                <w:rFonts w:ascii="Times New Roman" w:hAnsi="Times New Roman" w:cs="Times New Roman"/>
                <w:sz w:val="20"/>
              </w:rPr>
              <w:t>ummarize your proposal's core content, innovations, and targets to be validated</w:t>
            </w:r>
            <w:r>
              <w:rPr>
                <w:rFonts w:ascii="Times New Roman" w:hAnsi="Times New Roman" w:cs="Times New Roman"/>
                <w:sz w:val="20"/>
                <w:lang w:eastAsia="zh-CN"/>
              </w:rPr>
              <w:t xml:space="preserve"> i</w:t>
            </w:r>
            <w:r>
              <w:rPr>
                <w:rFonts w:ascii="Times New Roman" w:hAnsi="Times New Roman" w:cs="Times New Roman"/>
                <w:sz w:val="20"/>
              </w:rPr>
              <w:t>n 150-300 words]</w:t>
            </w:r>
          </w:p>
        </w:tc>
        <w:tc>
          <w:tcPr>
            <w:tcW w:w="170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:rsidR="00171097" w:rsidRDefault="00497D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Contains Confidential Information? *</w:t>
            </w:r>
          </w:p>
        </w:tc>
        <w:tc>
          <w:tcPr>
            <w:tcW w:w="311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:rsidR="00171097" w:rsidRDefault="00497D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□ 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No  □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Yes (If yes, please attach a separate confidentiality statement.)</w:t>
            </w:r>
          </w:p>
        </w:tc>
      </w:tr>
      <w:tr w:rsidR="00171097">
        <w:trPr>
          <w:jc w:val="center"/>
        </w:trPr>
        <w:tc>
          <w:tcPr>
            <w:tcW w:w="170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:rsidR="00171097" w:rsidRDefault="00497D9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Support Requested</w:t>
            </w:r>
          </w:p>
          <w:p w:rsidR="00171097" w:rsidRDefault="00497D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(Select all that apply)</w:t>
            </w:r>
          </w:p>
        </w:tc>
        <w:tc>
          <w:tcPr>
            <w:tcW w:w="311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:rsidR="00171097" w:rsidRDefault="00497D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□ Inclusion in Scientific Payload and Application Innovation Repository  □ Expert Guidance  □ Engineering Consultation  □ Data/Platform Resources  □ Showcase and Release  □ Xiong'an Science Park Partnership</w:t>
            </w:r>
          </w:p>
        </w:tc>
        <w:tc>
          <w:tcPr>
            <w:tcW w:w="170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:rsidR="00171097" w:rsidRDefault="00497D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Partner(s) Involved?</w:t>
            </w:r>
          </w:p>
        </w:tc>
        <w:tc>
          <w:tcPr>
            <w:tcW w:w="311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:rsidR="00171097" w:rsidRDefault="00497D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□ No  □ Yes (Name(s): _____________________)</w:t>
            </w:r>
          </w:p>
        </w:tc>
      </w:tr>
      <w:tr w:rsidR="00171097">
        <w:trPr>
          <w:jc w:val="center"/>
        </w:trPr>
        <w:tc>
          <w:tcPr>
            <w:tcW w:w="170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:rsidR="00171097" w:rsidRDefault="00497D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Submission Format</w:t>
            </w:r>
          </w:p>
        </w:tc>
        <w:tc>
          <w:tcPr>
            <w:tcW w:w="311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:rsidR="00171097" w:rsidRDefault="00497D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□ Documentation  □ Prototypes/Components  □ Simulation Results  □ Video Demonstration  □ Test Records  □ Other</w:t>
            </w:r>
          </w:p>
        </w:tc>
        <w:tc>
          <w:tcPr>
            <w:tcW w:w="170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:rsidR="00171097" w:rsidRDefault="001C72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7258">
              <w:rPr>
                <w:rFonts w:ascii="Times New Roman" w:hAnsi="Times New Roman" w:cs="Times New Roman"/>
                <w:b/>
                <w:sz w:val="20"/>
              </w:rPr>
              <w:t>Remarks</w:t>
            </w:r>
          </w:p>
        </w:tc>
        <w:tc>
          <w:tcPr>
            <w:tcW w:w="311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:rsidR="00171097" w:rsidRDefault="00497D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[Please provide any additional information.]</w:t>
            </w:r>
          </w:p>
        </w:tc>
      </w:tr>
    </w:tbl>
    <w:p w:rsidR="00171097" w:rsidRDefault="00171097">
      <w:pPr>
        <w:rPr>
          <w:rFonts w:ascii="Times New Roman" w:hAnsi="Times New Roman" w:cs="Times New Roman"/>
        </w:rPr>
      </w:pPr>
    </w:p>
    <w:p w:rsidR="00171097" w:rsidRDefault="00497D9D">
      <w:pPr>
        <w:pStyle w:val="1"/>
        <w:spacing w:after="6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II. Applicant (Team/Institution) Details</w:t>
      </w:r>
    </w:p>
    <w:tbl>
      <w:tblPr>
        <w:tblStyle w:val="af0"/>
        <w:tblW w:w="0" w:type="auto"/>
        <w:jc w:val="center"/>
        <w:tblBorders>
          <w:top w:val="single" w:sz="6" w:space="0" w:color="D9DEE7"/>
          <w:left w:val="single" w:sz="6" w:space="0" w:color="D9DEE7"/>
          <w:bottom w:val="single" w:sz="6" w:space="0" w:color="D9DEE7"/>
          <w:right w:val="single" w:sz="6" w:space="0" w:color="D9DEE7"/>
          <w:insideH w:val="single" w:sz="6" w:space="0" w:color="D9DEE7"/>
          <w:insideV w:val="single" w:sz="6" w:space="0" w:color="D9DEE7"/>
        </w:tblBorders>
        <w:tblLook w:val="04A0" w:firstRow="1" w:lastRow="0" w:firstColumn="1" w:lastColumn="0" w:noHBand="0" w:noVBand="1"/>
      </w:tblPr>
      <w:tblGrid>
        <w:gridCol w:w="1701"/>
        <w:gridCol w:w="3091"/>
        <w:gridCol w:w="2218"/>
        <w:gridCol w:w="3089"/>
      </w:tblGrid>
      <w:tr w:rsidR="00171097">
        <w:trPr>
          <w:tblHeader/>
          <w:jc w:val="center"/>
        </w:trPr>
        <w:tc>
          <w:tcPr>
            <w:tcW w:w="1701" w:type="dxa"/>
            <w:shd w:val="clear" w:color="auto" w:fill="EAF2FB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:rsidR="00171097" w:rsidRDefault="00497D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Team/Institution *</w:t>
            </w:r>
          </w:p>
        </w:tc>
        <w:tc>
          <w:tcPr>
            <w:tcW w:w="3118" w:type="dxa"/>
            <w:shd w:val="clear" w:color="auto" w:fill="EAF2FB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:rsidR="00171097" w:rsidRDefault="00497D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[full name]</w:t>
            </w:r>
          </w:p>
        </w:tc>
        <w:tc>
          <w:tcPr>
            <w:tcW w:w="1701" w:type="dxa"/>
            <w:shd w:val="clear" w:color="auto" w:fill="EAF2FB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:rsidR="00171097" w:rsidRDefault="00497D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Country/Region *</w:t>
            </w:r>
          </w:p>
        </w:tc>
        <w:tc>
          <w:tcPr>
            <w:tcW w:w="3118" w:type="dxa"/>
            <w:shd w:val="clear" w:color="auto" w:fill="EAF2FB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:rsidR="00171097" w:rsidRDefault="00497D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[specify]</w:t>
            </w:r>
          </w:p>
        </w:tc>
      </w:tr>
      <w:tr w:rsidR="00171097">
        <w:trPr>
          <w:jc w:val="center"/>
        </w:trPr>
        <w:tc>
          <w:tcPr>
            <w:tcW w:w="170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:rsidR="00171097" w:rsidRDefault="00497D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Unified Social Credit Identifier/ID Type</w:t>
            </w:r>
          </w:p>
        </w:tc>
        <w:tc>
          <w:tcPr>
            <w:tcW w:w="311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:rsidR="00171097" w:rsidRDefault="00497D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[if applicable]</w:t>
            </w:r>
          </w:p>
        </w:tc>
        <w:tc>
          <w:tcPr>
            <w:tcW w:w="170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:rsidR="00171097" w:rsidRDefault="00497D9D">
            <w:pPr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Date of Establishment/Current Academic Sta</w:t>
            </w:r>
            <w:r>
              <w:rPr>
                <w:rFonts w:ascii="Times New Roman" w:hAnsi="Times New Roman" w:cs="Times New Roman"/>
                <w:b/>
                <w:sz w:val="20"/>
                <w:lang w:eastAsia="zh-CN"/>
              </w:rPr>
              <w:t>ge</w:t>
            </w:r>
          </w:p>
        </w:tc>
        <w:tc>
          <w:tcPr>
            <w:tcW w:w="311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:rsidR="00171097" w:rsidRDefault="00497D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[specify]</w:t>
            </w:r>
          </w:p>
        </w:tc>
      </w:tr>
      <w:tr w:rsidR="00171097">
        <w:trPr>
          <w:jc w:val="center"/>
        </w:trPr>
        <w:tc>
          <w:tcPr>
            <w:tcW w:w="170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:rsidR="00171097" w:rsidRDefault="00497D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Mailing Address *</w:t>
            </w:r>
          </w:p>
        </w:tc>
        <w:tc>
          <w:tcPr>
            <w:tcW w:w="311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:rsidR="00171097" w:rsidRDefault="00497D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[full address]</w:t>
            </w:r>
          </w:p>
        </w:tc>
        <w:tc>
          <w:tcPr>
            <w:tcW w:w="170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:rsidR="00171097" w:rsidRDefault="00497D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Official Website/Home Page</w:t>
            </w:r>
          </w:p>
        </w:tc>
        <w:tc>
          <w:tcPr>
            <w:tcW w:w="311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:rsidR="00171097" w:rsidRDefault="00497D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[specify]</w:t>
            </w:r>
          </w:p>
        </w:tc>
      </w:tr>
      <w:tr w:rsidR="00171097">
        <w:trPr>
          <w:jc w:val="center"/>
        </w:trPr>
        <w:tc>
          <w:tcPr>
            <w:tcW w:w="170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:rsidR="00171097" w:rsidRDefault="00497D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Team Leader *</w:t>
            </w:r>
          </w:p>
        </w:tc>
        <w:tc>
          <w:tcPr>
            <w:tcW w:w="311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:rsidR="00171097" w:rsidRDefault="00497D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[full name]</w:t>
            </w:r>
          </w:p>
        </w:tc>
        <w:tc>
          <w:tcPr>
            <w:tcW w:w="170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:rsidR="00171097" w:rsidRDefault="00497D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Position/Title *</w:t>
            </w:r>
          </w:p>
        </w:tc>
        <w:tc>
          <w:tcPr>
            <w:tcW w:w="311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:rsidR="00171097" w:rsidRDefault="00497D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[specify]</w:t>
            </w:r>
          </w:p>
        </w:tc>
      </w:tr>
      <w:tr w:rsidR="00171097">
        <w:trPr>
          <w:jc w:val="center"/>
        </w:trPr>
        <w:tc>
          <w:tcPr>
            <w:tcW w:w="170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:rsidR="00171097" w:rsidRDefault="00497D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Primary Contact *</w:t>
            </w:r>
          </w:p>
        </w:tc>
        <w:tc>
          <w:tcPr>
            <w:tcW w:w="311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:rsidR="00171097" w:rsidRDefault="00497D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[full name]</w:t>
            </w:r>
          </w:p>
        </w:tc>
        <w:tc>
          <w:tcPr>
            <w:tcW w:w="170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:rsidR="00171097" w:rsidRDefault="00497D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Tel. *</w:t>
            </w:r>
          </w:p>
        </w:tc>
        <w:tc>
          <w:tcPr>
            <w:tcW w:w="311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:rsidR="00171097" w:rsidRDefault="00497D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[specify]</w:t>
            </w:r>
          </w:p>
        </w:tc>
      </w:tr>
      <w:tr w:rsidR="00171097">
        <w:trPr>
          <w:jc w:val="center"/>
        </w:trPr>
        <w:tc>
          <w:tcPr>
            <w:tcW w:w="170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:rsidR="00171097" w:rsidRDefault="00497D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Email *</w:t>
            </w:r>
          </w:p>
        </w:tc>
        <w:tc>
          <w:tcPr>
            <w:tcW w:w="311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:rsidR="00171097" w:rsidRDefault="00497D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[specify]</w:t>
            </w:r>
          </w:p>
        </w:tc>
        <w:tc>
          <w:tcPr>
            <w:tcW w:w="170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:rsidR="00171097" w:rsidRDefault="00497D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Alternate Contact</w:t>
            </w:r>
          </w:p>
        </w:tc>
        <w:tc>
          <w:tcPr>
            <w:tcW w:w="311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:rsidR="00171097" w:rsidRDefault="00497D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[specify]</w:t>
            </w:r>
          </w:p>
        </w:tc>
      </w:tr>
      <w:tr w:rsidR="00171097">
        <w:trPr>
          <w:jc w:val="center"/>
        </w:trPr>
        <w:tc>
          <w:tcPr>
            <w:tcW w:w="170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:rsidR="00171097" w:rsidRDefault="00497D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Team Profile *</w:t>
            </w:r>
          </w:p>
        </w:tc>
        <w:tc>
          <w:tcPr>
            <w:tcW w:w="311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:rsidR="00171097" w:rsidRDefault="00497D9D" w:rsidP="001C72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[</w:t>
            </w:r>
            <w:r w:rsidR="001C7258">
              <w:rPr>
                <w:rFonts w:ascii="Times New Roman" w:hAnsi="Times New Roman" w:cs="Times New Roman" w:hint="eastAsia"/>
                <w:sz w:val="20"/>
                <w:lang w:eastAsia="zh-CN"/>
              </w:rPr>
              <w:t>D</w:t>
            </w:r>
            <w:r>
              <w:rPr>
                <w:rFonts w:ascii="Times New Roman" w:hAnsi="Times New Roman" w:cs="Times New Roman"/>
                <w:sz w:val="20"/>
              </w:rPr>
              <w:t xml:space="preserve">escribe team competencies, relevant experience, and core strengths </w:t>
            </w:r>
            <w:r>
              <w:rPr>
                <w:rFonts w:ascii="Times New Roman" w:hAnsi="Times New Roman" w:cs="Times New Roman"/>
                <w:sz w:val="20"/>
                <w:lang w:eastAsia="zh-CN"/>
              </w:rPr>
              <w:t>i</w:t>
            </w:r>
            <w:r>
              <w:rPr>
                <w:rFonts w:ascii="Times New Roman" w:hAnsi="Times New Roman" w:cs="Times New Roman"/>
                <w:sz w:val="20"/>
              </w:rPr>
              <w:t>n 200-300 words]</w:t>
            </w:r>
          </w:p>
        </w:tc>
        <w:tc>
          <w:tcPr>
            <w:tcW w:w="170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:rsidR="00171097" w:rsidRDefault="00497D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Basis for Your Proposal</w:t>
            </w:r>
          </w:p>
        </w:tc>
        <w:tc>
          <w:tcPr>
            <w:tcW w:w="311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:rsidR="00171097" w:rsidRDefault="00497D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[Please list relevant publications, patents, tests, or products that support </w:t>
            </w:r>
            <w:r>
              <w:rPr>
                <w:rFonts w:ascii="Times New Roman" w:hAnsi="Times New Roman" w:cs="Times New Roman"/>
                <w:sz w:val="20"/>
                <w:lang w:eastAsia="zh-CN"/>
              </w:rPr>
              <w:t>your</w:t>
            </w:r>
            <w:r>
              <w:rPr>
                <w:rFonts w:ascii="Times New Roman" w:hAnsi="Times New Roman" w:cs="Times New Roman"/>
                <w:sz w:val="20"/>
              </w:rPr>
              <w:t xml:space="preserve"> proposal.]</w:t>
            </w:r>
          </w:p>
        </w:tc>
      </w:tr>
    </w:tbl>
    <w:p w:rsidR="00171097" w:rsidRDefault="00171097">
      <w:pPr>
        <w:rPr>
          <w:rFonts w:ascii="Times New Roman" w:hAnsi="Times New Roman" w:cs="Times New Roman"/>
        </w:rPr>
      </w:pPr>
    </w:p>
    <w:p w:rsidR="00171097" w:rsidRDefault="00497D9D">
      <w:pPr>
        <w:pStyle w:val="1"/>
        <w:spacing w:after="6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III. Core Members</w:t>
      </w:r>
    </w:p>
    <w:tbl>
      <w:tblPr>
        <w:tblStyle w:val="af0"/>
        <w:tblW w:w="0" w:type="auto"/>
        <w:jc w:val="center"/>
        <w:tblBorders>
          <w:top w:val="single" w:sz="6" w:space="0" w:color="D9DEE7"/>
          <w:left w:val="single" w:sz="6" w:space="0" w:color="D9DEE7"/>
          <w:bottom w:val="single" w:sz="6" w:space="0" w:color="D9DEE7"/>
          <w:right w:val="single" w:sz="6" w:space="0" w:color="D9DEE7"/>
          <w:insideH w:val="single" w:sz="6" w:space="0" w:color="D9DEE7"/>
          <w:insideV w:val="single" w:sz="6" w:space="0" w:color="D9DEE7"/>
        </w:tblBorders>
        <w:tblLook w:val="04A0" w:firstRow="1" w:lastRow="0" w:firstColumn="1" w:lastColumn="0" w:noHBand="0" w:noVBand="1"/>
      </w:tblPr>
      <w:tblGrid>
        <w:gridCol w:w="680"/>
        <w:gridCol w:w="1417"/>
        <w:gridCol w:w="1474"/>
        <w:gridCol w:w="1701"/>
        <w:gridCol w:w="2608"/>
        <w:gridCol w:w="1191"/>
      </w:tblGrid>
      <w:tr w:rsidR="00171097">
        <w:trPr>
          <w:tblHeader/>
          <w:jc w:val="center"/>
        </w:trPr>
        <w:tc>
          <w:tcPr>
            <w:tcW w:w="680" w:type="dxa"/>
            <w:shd w:val="clear" w:color="auto" w:fill="EAF2FB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:rsidR="00171097" w:rsidRDefault="00497D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No.</w:t>
            </w:r>
          </w:p>
        </w:tc>
        <w:tc>
          <w:tcPr>
            <w:tcW w:w="1417" w:type="dxa"/>
            <w:shd w:val="clear" w:color="auto" w:fill="EAF2FB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:rsidR="00171097" w:rsidRDefault="00497D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Full Name</w:t>
            </w:r>
          </w:p>
        </w:tc>
        <w:tc>
          <w:tcPr>
            <w:tcW w:w="1474" w:type="dxa"/>
            <w:shd w:val="clear" w:color="auto" w:fill="EAF2FB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:rsidR="00171097" w:rsidRDefault="00497D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Institution</w:t>
            </w:r>
          </w:p>
        </w:tc>
        <w:tc>
          <w:tcPr>
            <w:tcW w:w="1701" w:type="dxa"/>
            <w:shd w:val="clear" w:color="auto" w:fill="EAF2FB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:rsidR="00171097" w:rsidRDefault="00497D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Position/Area of Expertise</w:t>
            </w:r>
          </w:p>
        </w:tc>
        <w:tc>
          <w:tcPr>
            <w:tcW w:w="2608" w:type="dxa"/>
            <w:shd w:val="clear" w:color="auto" w:fill="EAF2FB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:rsidR="00171097" w:rsidRDefault="00497D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Role</w:t>
            </w:r>
          </w:p>
        </w:tc>
        <w:tc>
          <w:tcPr>
            <w:tcW w:w="1191" w:type="dxa"/>
            <w:shd w:val="clear" w:color="auto" w:fill="EAF2FB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:rsidR="00171097" w:rsidRDefault="00497D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Tel./Email</w:t>
            </w:r>
          </w:p>
        </w:tc>
      </w:tr>
      <w:tr w:rsidR="00171097">
        <w:trPr>
          <w:cantSplit/>
          <w:jc w:val="center"/>
        </w:trPr>
        <w:tc>
          <w:tcPr>
            <w:tcW w:w="68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:rsidR="00171097" w:rsidRDefault="00497D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17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:rsidR="00171097" w:rsidRDefault="00497D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[specify]</w:t>
            </w:r>
          </w:p>
        </w:tc>
        <w:tc>
          <w:tcPr>
            <w:tcW w:w="147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:rsidR="00171097" w:rsidRDefault="00497D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[specify]</w:t>
            </w:r>
          </w:p>
        </w:tc>
        <w:tc>
          <w:tcPr>
            <w:tcW w:w="170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:rsidR="00171097" w:rsidRDefault="00497D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[specify]</w:t>
            </w:r>
          </w:p>
        </w:tc>
        <w:tc>
          <w:tcPr>
            <w:tcW w:w="260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:rsidR="00171097" w:rsidRDefault="00497D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[specify]</w:t>
            </w:r>
          </w:p>
        </w:tc>
        <w:tc>
          <w:tcPr>
            <w:tcW w:w="119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:rsidR="00171097" w:rsidRDefault="00497D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[specify]</w:t>
            </w:r>
          </w:p>
        </w:tc>
      </w:tr>
      <w:tr w:rsidR="00171097">
        <w:trPr>
          <w:cantSplit/>
          <w:jc w:val="center"/>
        </w:trPr>
        <w:tc>
          <w:tcPr>
            <w:tcW w:w="68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:rsidR="00171097" w:rsidRDefault="00497D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417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:rsidR="00171097" w:rsidRDefault="00497D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[specify]</w:t>
            </w:r>
          </w:p>
        </w:tc>
        <w:tc>
          <w:tcPr>
            <w:tcW w:w="147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:rsidR="00171097" w:rsidRDefault="00497D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[specify]</w:t>
            </w:r>
          </w:p>
        </w:tc>
        <w:tc>
          <w:tcPr>
            <w:tcW w:w="170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:rsidR="00171097" w:rsidRDefault="00497D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[specify]</w:t>
            </w:r>
          </w:p>
        </w:tc>
        <w:tc>
          <w:tcPr>
            <w:tcW w:w="260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:rsidR="00171097" w:rsidRDefault="00497D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[specify]</w:t>
            </w:r>
          </w:p>
        </w:tc>
        <w:tc>
          <w:tcPr>
            <w:tcW w:w="119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:rsidR="00171097" w:rsidRDefault="00497D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[specify]</w:t>
            </w:r>
          </w:p>
        </w:tc>
      </w:tr>
      <w:tr w:rsidR="00171097">
        <w:trPr>
          <w:cantSplit/>
          <w:jc w:val="center"/>
        </w:trPr>
        <w:tc>
          <w:tcPr>
            <w:tcW w:w="68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:rsidR="00171097" w:rsidRDefault="00497D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417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:rsidR="00171097" w:rsidRDefault="00497D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[specify]</w:t>
            </w:r>
          </w:p>
        </w:tc>
        <w:tc>
          <w:tcPr>
            <w:tcW w:w="147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:rsidR="00171097" w:rsidRDefault="00497D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[specify]</w:t>
            </w:r>
          </w:p>
        </w:tc>
        <w:tc>
          <w:tcPr>
            <w:tcW w:w="170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:rsidR="00171097" w:rsidRDefault="00497D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[specify]</w:t>
            </w:r>
          </w:p>
        </w:tc>
        <w:tc>
          <w:tcPr>
            <w:tcW w:w="260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:rsidR="00171097" w:rsidRDefault="00497D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[specify]</w:t>
            </w:r>
          </w:p>
        </w:tc>
        <w:tc>
          <w:tcPr>
            <w:tcW w:w="119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:rsidR="00171097" w:rsidRDefault="00497D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[specify]</w:t>
            </w:r>
          </w:p>
        </w:tc>
      </w:tr>
      <w:tr w:rsidR="00171097">
        <w:trPr>
          <w:cantSplit/>
          <w:jc w:val="center"/>
        </w:trPr>
        <w:tc>
          <w:tcPr>
            <w:tcW w:w="68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:rsidR="00171097" w:rsidRDefault="00497D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417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:rsidR="00171097" w:rsidRDefault="00497D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[specify]</w:t>
            </w:r>
          </w:p>
        </w:tc>
        <w:tc>
          <w:tcPr>
            <w:tcW w:w="147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:rsidR="00171097" w:rsidRDefault="00497D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[specify]</w:t>
            </w:r>
          </w:p>
        </w:tc>
        <w:tc>
          <w:tcPr>
            <w:tcW w:w="170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:rsidR="00171097" w:rsidRDefault="00497D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[specify]</w:t>
            </w:r>
          </w:p>
        </w:tc>
        <w:tc>
          <w:tcPr>
            <w:tcW w:w="260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:rsidR="00171097" w:rsidRDefault="00497D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[specify]</w:t>
            </w:r>
          </w:p>
        </w:tc>
        <w:tc>
          <w:tcPr>
            <w:tcW w:w="119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:rsidR="00171097" w:rsidRDefault="00497D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[specify]</w:t>
            </w:r>
          </w:p>
        </w:tc>
      </w:tr>
      <w:tr w:rsidR="00171097">
        <w:trPr>
          <w:cantSplit/>
          <w:jc w:val="center"/>
        </w:trPr>
        <w:tc>
          <w:tcPr>
            <w:tcW w:w="68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:rsidR="00171097" w:rsidRDefault="00497D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417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:rsidR="00171097" w:rsidRDefault="00497D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[specify]</w:t>
            </w:r>
          </w:p>
        </w:tc>
        <w:tc>
          <w:tcPr>
            <w:tcW w:w="147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:rsidR="00171097" w:rsidRDefault="00497D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[specify]</w:t>
            </w:r>
          </w:p>
        </w:tc>
        <w:tc>
          <w:tcPr>
            <w:tcW w:w="170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:rsidR="00171097" w:rsidRDefault="00497D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[specify]</w:t>
            </w:r>
          </w:p>
        </w:tc>
        <w:tc>
          <w:tcPr>
            <w:tcW w:w="260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:rsidR="00171097" w:rsidRDefault="00497D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[specify]</w:t>
            </w:r>
          </w:p>
        </w:tc>
        <w:tc>
          <w:tcPr>
            <w:tcW w:w="119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:rsidR="00171097" w:rsidRDefault="00497D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[specify]</w:t>
            </w:r>
          </w:p>
        </w:tc>
      </w:tr>
    </w:tbl>
    <w:p w:rsidR="00171097" w:rsidRDefault="00171097">
      <w:pPr>
        <w:rPr>
          <w:rFonts w:ascii="Times New Roman" w:hAnsi="Times New Roman" w:cs="Times New Roman"/>
        </w:rPr>
      </w:pPr>
    </w:p>
    <w:p w:rsidR="00171097" w:rsidRDefault="00497D9D">
      <w:pPr>
        <w:pStyle w:val="1"/>
        <w:spacing w:after="6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IV. Contestant Commitment and Compliance Declaration</w:t>
      </w:r>
    </w:p>
    <w:tbl>
      <w:tblPr>
        <w:tblW w:w="0" w:type="auto"/>
        <w:jc w:val="center"/>
        <w:tblBorders>
          <w:top w:val="single" w:sz="6" w:space="0" w:color="D9DEE7"/>
          <w:left w:val="single" w:sz="6" w:space="0" w:color="D9DEE7"/>
          <w:bottom w:val="single" w:sz="6" w:space="0" w:color="D9DEE7"/>
          <w:right w:val="single" w:sz="6" w:space="0" w:color="D9DEE7"/>
          <w:insideH w:val="single" w:sz="6" w:space="0" w:color="D9DEE7"/>
          <w:insideV w:val="single" w:sz="6" w:space="0" w:color="D9DEE7"/>
        </w:tblBorders>
        <w:tblLook w:val="04A0" w:firstRow="1" w:lastRow="0" w:firstColumn="1" w:lastColumn="0" w:noHBand="0" w:noVBand="1"/>
      </w:tblPr>
      <w:tblGrid>
        <w:gridCol w:w="9859"/>
      </w:tblGrid>
      <w:tr w:rsidR="00171097">
        <w:trPr>
          <w:jc w:val="center"/>
        </w:trPr>
        <w:tc>
          <w:tcPr>
            <w:tcW w:w="9859" w:type="dxa"/>
            <w:shd w:val="clear" w:color="auto" w:fill="F5F7FA"/>
            <w:tcMar>
              <w:top w:w="120" w:type="dxa"/>
              <w:left w:w="140" w:type="dxa"/>
              <w:bottom w:w="120" w:type="dxa"/>
              <w:right w:w="140" w:type="dxa"/>
            </w:tcMar>
          </w:tcPr>
          <w:p w:rsidR="00171097" w:rsidRDefault="00497D9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4B5563"/>
                <w:sz w:val="19"/>
              </w:rPr>
              <w:t xml:space="preserve">By signing below, the applicant confirms and undertakes that: </w:t>
            </w:r>
            <w:r>
              <w:rPr>
                <w:rFonts w:ascii="Times New Roman" w:hAnsi="Times New Roman" w:cs="Times New Roman"/>
                <w:color w:val="4B5563"/>
                <w:sz w:val="19"/>
              </w:rPr>
              <w:br/>
              <w:t xml:space="preserve">1. All the information provided is true, accurate and complete, </w:t>
            </w:r>
            <w:r>
              <w:rPr>
                <w:rFonts w:ascii="Times New Roman" w:hAnsi="Times New Roman" w:cs="Times New Roman"/>
                <w:color w:val="4B5563"/>
                <w:sz w:val="19"/>
                <w:lang w:eastAsia="zh-CN"/>
              </w:rPr>
              <w:t>and free from</w:t>
            </w:r>
            <w:r>
              <w:rPr>
                <w:rFonts w:ascii="Times New Roman" w:hAnsi="Times New Roman" w:cs="Times New Roman"/>
                <w:color w:val="4B5563"/>
                <w:sz w:val="19"/>
              </w:rPr>
              <w:t xml:space="preserve"> fraudulent or false representation; </w:t>
            </w:r>
            <w:r>
              <w:rPr>
                <w:rFonts w:ascii="Times New Roman" w:hAnsi="Times New Roman" w:cs="Times New Roman"/>
                <w:color w:val="4B5563"/>
                <w:sz w:val="19"/>
              </w:rPr>
              <w:br/>
              <w:t xml:space="preserve">2. The proposal is free from plagiarism, infringement, or unauthorized use of others' work; </w:t>
            </w:r>
            <w:r>
              <w:rPr>
                <w:rFonts w:ascii="Times New Roman" w:hAnsi="Times New Roman" w:cs="Times New Roman"/>
                <w:color w:val="4B5563"/>
                <w:sz w:val="19"/>
              </w:rPr>
              <w:br/>
              <w:t xml:space="preserve">3. The submitted content complies with national laws and regulations, </w:t>
            </w:r>
            <w:r>
              <w:rPr>
                <w:rFonts w:ascii="Times New Roman" w:hAnsi="Times New Roman" w:cs="Times New Roman"/>
                <w:color w:val="4B5563"/>
                <w:sz w:val="19"/>
                <w:lang w:eastAsia="zh-CN"/>
              </w:rPr>
              <w:t xml:space="preserve">and does not </w:t>
            </w:r>
            <w:r>
              <w:rPr>
                <w:rFonts w:ascii="Times New Roman" w:hAnsi="Times New Roman" w:cs="Times New Roman"/>
                <w:color w:val="4B5563"/>
                <w:sz w:val="19"/>
              </w:rPr>
              <w:t xml:space="preserve">contain information prohibited from publication or dissemination, or any confidential information that is disclosed without proper authorization; </w:t>
            </w:r>
            <w:r>
              <w:rPr>
                <w:rFonts w:ascii="Times New Roman" w:hAnsi="Times New Roman" w:cs="Times New Roman"/>
                <w:color w:val="4B5563"/>
                <w:sz w:val="19"/>
              </w:rPr>
              <w:br/>
              <w:t xml:space="preserve">4. The applicant grants the organizers the right to use </w:t>
            </w:r>
            <w:r>
              <w:rPr>
                <w:rFonts w:ascii="Times New Roman" w:hAnsi="Times New Roman" w:cs="Times New Roman"/>
                <w:color w:val="4B5563"/>
                <w:sz w:val="19"/>
                <w:lang w:eastAsia="zh-CN"/>
              </w:rPr>
              <w:t xml:space="preserve">the </w:t>
            </w:r>
            <w:r>
              <w:rPr>
                <w:rFonts w:ascii="Times New Roman" w:hAnsi="Times New Roman" w:cs="Times New Roman"/>
                <w:color w:val="4B5563"/>
                <w:sz w:val="19"/>
              </w:rPr>
              <w:t xml:space="preserve">proposal title, abstract, images, and public version of relevant materials in scenarios such as event promotion, presentation, evaluation, and compilation; </w:t>
            </w:r>
            <w:r>
              <w:rPr>
                <w:rFonts w:ascii="Times New Roman" w:hAnsi="Times New Roman" w:cs="Times New Roman"/>
                <w:color w:val="4B5563"/>
                <w:sz w:val="19"/>
              </w:rPr>
              <w:br/>
              <w:t xml:space="preserve">5. If the proposal advances to subsequent phases involving project matchmaking </w:t>
            </w:r>
            <w:r>
              <w:rPr>
                <w:rFonts w:ascii="Times New Roman" w:hAnsi="Times New Roman" w:cs="Times New Roman"/>
                <w:color w:val="4B5563"/>
                <w:sz w:val="19"/>
                <w:lang w:eastAsia="zh-CN"/>
              </w:rPr>
              <w:t>and</w:t>
            </w:r>
            <w:r>
              <w:rPr>
                <w:rFonts w:ascii="Times New Roman" w:hAnsi="Times New Roman" w:cs="Times New Roman"/>
                <w:color w:val="4B5563"/>
                <w:sz w:val="19"/>
              </w:rPr>
              <w:t xml:space="preserve"> implementation, the applicant agrees to sign a separate agreement in accordance with relevant requirements.</w:t>
            </w:r>
          </w:p>
        </w:tc>
      </w:tr>
    </w:tbl>
    <w:p w:rsidR="00171097" w:rsidRDefault="00171097">
      <w:pPr>
        <w:rPr>
          <w:rFonts w:ascii="Times New Roman" w:hAnsi="Times New Roman" w:cs="Times New Roman"/>
          <w:lang w:eastAsia="zh-CN"/>
        </w:rPr>
      </w:pPr>
    </w:p>
    <w:p w:rsidR="001C7258" w:rsidRDefault="001C7258">
      <w:pPr>
        <w:rPr>
          <w:rFonts w:ascii="Times New Roman" w:hAnsi="Times New Roman" w:cs="Times New Roman"/>
          <w:lang w:eastAsia="zh-CN"/>
        </w:rPr>
      </w:pPr>
    </w:p>
    <w:tbl>
      <w:tblPr>
        <w:tblStyle w:val="af0"/>
        <w:tblW w:w="0" w:type="auto"/>
        <w:jc w:val="center"/>
        <w:tblBorders>
          <w:top w:val="single" w:sz="6" w:space="0" w:color="D9DEE7"/>
          <w:left w:val="single" w:sz="6" w:space="0" w:color="D9DEE7"/>
          <w:bottom w:val="single" w:sz="6" w:space="0" w:color="D9DEE7"/>
          <w:right w:val="single" w:sz="6" w:space="0" w:color="D9DEE7"/>
          <w:insideH w:val="single" w:sz="6" w:space="0" w:color="D9DEE7"/>
          <w:insideV w:val="single" w:sz="6" w:space="0" w:color="D9DEE7"/>
        </w:tblBorders>
        <w:tblLook w:val="04A0" w:firstRow="1" w:lastRow="0" w:firstColumn="1" w:lastColumn="0" w:noHBand="0" w:noVBand="1"/>
      </w:tblPr>
      <w:tblGrid>
        <w:gridCol w:w="1792"/>
        <w:gridCol w:w="2672"/>
        <w:gridCol w:w="2184"/>
        <w:gridCol w:w="3451"/>
      </w:tblGrid>
      <w:tr w:rsidR="00171097">
        <w:trPr>
          <w:tblHeader/>
          <w:jc w:val="center"/>
        </w:trPr>
        <w:tc>
          <w:tcPr>
            <w:tcW w:w="1814" w:type="dxa"/>
            <w:shd w:val="clear" w:color="auto" w:fill="EAF2FB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:rsidR="00171097" w:rsidRDefault="00497D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lastRenderedPageBreak/>
              <w:t>Applicant (Seal)</w:t>
            </w:r>
          </w:p>
        </w:tc>
        <w:tc>
          <w:tcPr>
            <w:tcW w:w="2721" w:type="dxa"/>
            <w:shd w:val="clear" w:color="auto" w:fill="EAF2FB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:rsidR="00171097" w:rsidRDefault="00497D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[full name/seal]</w:t>
            </w:r>
          </w:p>
        </w:tc>
        <w:tc>
          <w:tcPr>
            <w:tcW w:w="1814" w:type="dxa"/>
            <w:shd w:val="clear" w:color="auto" w:fill="EAF2FB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:rsidR="00171097" w:rsidRDefault="00497D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Signature of Legal Representative/Leader</w:t>
            </w:r>
          </w:p>
        </w:tc>
        <w:tc>
          <w:tcPr>
            <w:tcW w:w="2721" w:type="dxa"/>
            <w:shd w:val="clear" w:color="auto" w:fill="EAF2FB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:rsidR="00171097" w:rsidRDefault="00497D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[full name]</w:t>
            </w:r>
          </w:p>
        </w:tc>
      </w:tr>
      <w:tr w:rsidR="00171097">
        <w:trPr>
          <w:jc w:val="center"/>
        </w:trPr>
        <w:tc>
          <w:tcPr>
            <w:tcW w:w="181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:rsidR="00171097" w:rsidRDefault="00497D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Signature of Contact Person</w:t>
            </w:r>
          </w:p>
        </w:tc>
        <w:tc>
          <w:tcPr>
            <w:tcW w:w="272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:rsidR="00171097" w:rsidRDefault="00497D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[full name]</w:t>
            </w:r>
          </w:p>
        </w:tc>
        <w:tc>
          <w:tcPr>
            <w:tcW w:w="181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:rsidR="00171097" w:rsidRDefault="00497D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Date</w:t>
            </w:r>
          </w:p>
        </w:tc>
        <w:tc>
          <w:tcPr>
            <w:tcW w:w="272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:rsidR="00171097" w:rsidRDefault="00497D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[___________________(MM/DD/YY)]</w:t>
            </w:r>
          </w:p>
        </w:tc>
      </w:tr>
      <w:tr w:rsidR="00171097">
        <w:trPr>
          <w:jc w:val="center"/>
        </w:trPr>
        <w:tc>
          <w:tcPr>
            <w:tcW w:w="181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:rsidR="00171097" w:rsidRDefault="00497D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Document Checklist</w:t>
            </w:r>
          </w:p>
        </w:tc>
        <w:tc>
          <w:tcPr>
            <w:tcW w:w="272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:rsidR="00171097" w:rsidRDefault="00497D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□ Application Form  □ Technical Summary  □ Project Proposal </w:t>
            </w:r>
            <w:r>
              <w:rPr>
                <w:rFonts w:ascii="Times New Roman" w:hAnsi="Times New Roman" w:cs="Times New Roman" w:hint="eastAsia"/>
                <w:sz w:val="20"/>
                <w:lang w:eastAsia="zh-CN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0"/>
                <w:lang w:eastAsia="zh-CN"/>
              </w:rPr>
              <w:t>□</w:t>
            </w:r>
            <w:r>
              <w:rPr>
                <w:rFonts w:ascii="Times New Roman" w:hAnsi="Times New Roman" w:cs="Times New Roman"/>
                <w:sz w:val="20"/>
              </w:rPr>
              <w:t xml:space="preserve"> Other</w:t>
            </w:r>
          </w:p>
        </w:tc>
        <w:tc>
          <w:tcPr>
            <w:tcW w:w="181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:rsidR="00171097" w:rsidRDefault="00497D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Secretariat's Remarks</w:t>
            </w:r>
          </w:p>
        </w:tc>
        <w:tc>
          <w:tcPr>
            <w:tcW w:w="272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:rsidR="00171097" w:rsidRDefault="00497D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[to be completed by the processing officer]</w:t>
            </w:r>
          </w:p>
        </w:tc>
      </w:tr>
    </w:tbl>
    <w:p w:rsidR="00171097" w:rsidRDefault="00171097">
      <w:pPr>
        <w:rPr>
          <w:rFonts w:ascii="Times New Roman" w:hAnsi="Times New Roman" w:cs="Times New Roman"/>
        </w:rPr>
      </w:pPr>
    </w:p>
    <w:p w:rsidR="00171097" w:rsidRDefault="00497D9D">
      <w:pPr>
        <w:pStyle w:val="1"/>
        <w:spacing w:after="6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Appendix: Supporting Documents (The items below are recommended for submission as attachments</w:t>
      </w:r>
      <w:r>
        <w:rPr>
          <w:rFonts w:ascii="Times New Roman" w:eastAsia="宋体" w:hAnsi="Times New Roman" w:cs="Times New Roman"/>
          <w:lang w:eastAsia="zh-CN"/>
        </w:rPr>
        <w:t xml:space="preserve"> to</w:t>
      </w:r>
      <w:r>
        <w:rPr>
          <w:rFonts w:ascii="Times New Roman" w:hAnsi="Times New Roman" w:cs="Times New Roman"/>
        </w:rPr>
        <w:t xml:space="preserve"> the Application Form or Proposal.)</w:t>
      </w:r>
    </w:p>
    <w:p w:rsidR="00171097" w:rsidRDefault="00497D9D">
      <w:pPr>
        <w:spacing w:after="40"/>
        <w:ind w:left="3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• Technical Summary (Chinese or English; a Chinese abstract will be required if the proposal is shortlisted);</w:t>
      </w:r>
    </w:p>
    <w:p w:rsidR="00171097" w:rsidRDefault="00497D9D">
      <w:pPr>
        <w:spacing w:after="40"/>
        <w:ind w:left="3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• Documentation of previous team works;</w:t>
      </w:r>
    </w:p>
    <w:p w:rsidR="00171097" w:rsidRDefault="00497D9D">
      <w:pPr>
        <w:spacing w:after="40"/>
        <w:ind w:left="3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• Submit photos, videos, or test records for prototypes, simulations, or testbeds if applicable;</w:t>
      </w:r>
    </w:p>
    <w:p w:rsidR="00171097" w:rsidRDefault="00497D9D">
      <w:pPr>
        <w:spacing w:after="40"/>
        <w:ind w:left="3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• A confidentiality statement </w:t>
      </w:r>
      <w:r>
        <w:rPr>
          <w:rFonts w:ascii="Times New Roman" w:hAnsi="Times New Roman" w:cs="Times New Roman"/>
          <w:lang w:eastAsia="zh-CN"/>
        </w:rPr>
        <w:t xml:space="preserve">and </w:t>
      </w:r>
      <w:r>
        <w:rPr>
          <w:rFonts w:ascii="Times New Roman" w:hAnsi="Times New Roman" w:cs="Times New Roman"/>
        </w:rPr>
        <w:t xml:space="preserve">a public version of relevant materials </w:t>
      </w:r>
      <w:r>
        <w:rPr>
          <w:rFonts w:ascii="Times New Roman" w:hAnsi="Times New Roman" w:cs="Times New Roman"/>
          <w:lang w:eastAsia="zh-CN"/>
        </w:rPr>
        <w:t>are</w:t>
      </w:r>
      <w:r>
        <w:rPr>
          <w:rFonts w:ascii="Times New Roman" w:hAnsi="Times New Roman" w:cs="Times New Roman"/>
        </w:rPr>
        <w:t xml:space="preserve"> required if the proposal contains confidential information.</w:t>
      </w:r>
    </w:p>
    <w:sectPr w:rsidR="00171097">
      <w:headerReference w:type="default" r:id="rId9"/>
      <w:footerReference w:type="default" r:id="rId10"/>
      <w:pgSz w:w="12240" w:h="15840"/>
      <w:pgMar w:top="1247" w:right="1134" w:bottom="1134" w:left="1247" w:header="567" w:footer="567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4B9EA3EC" w15:done="0"/>
  <w15:commentEx w15:paraId="349A4A2A" w15:done="0"/>
  <w15:commentEx w15:paraId="2E6E4AB7" w15:done="0"/>
  <w15:commentEx w15:paraId="6D772D98" w15:done="0"/>
  <w15:commentEx w15:paraId="1DA4048B" w15:done="0"/>
  <w15:commentEx w15:paraId="0C441144" w15:done="0"/>
  <w15:commentEx w15:paraId="26A33341" w15:done="0"/>
  <w15:commentEx w15:paraId="777CC200" w15:done="0"/>
  <w15:commentEx w15:paraId="7B302C2F" w15:done="0"/>
  <w15:commentEx w15:paraId="4207A913" w15:done="0"/>
  <w15:commentEx w15:paraId="42C5D94D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6B91" w:rsidRDefault="00886B91">
      <w:pPr>
        <w:spacing w:line="240" w:lineRule="auto"/>
      </w:pPr>
      <w:r>
        <w:separator/>
      </w:r>
    </w:p>
  </w:endnote>
  <w:endnote w:type="continuationSeparator" w:id="0">
    <w:p w:rsidR="00886B91" w:rsidRDefault="00886B9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1097" w:rsidRPr="001C7258" w:rsidRDefault="00497D9D">
    <w:pPr>
      <w:pStyle w:val="ab"/>
      <w:jc w:val="center"/>
      <w:rPr>
        <w:rFonts w:ascii="Times New Roman" w:hAnsi="Times New Roman" w:cs="Times New Roman"/>
      </w:rPr>
    </w:pPr>
    <w:r w:rsidRPr="001C7258">
      <w:rPr>
        <w:rFonts w:ascii="Times New Roman" w:hAnsi="Times New Roman" w:cs="Times New Roman"/>
      </w:rPr>
      <w:t>Page</w:t>
    </w:r>
    <w:r w:rsidRPr="001C7258">
      <w:rPr>
        <w:rFonts w:ascii="Times New Roman" w:hAnsi="Times New Roman" w:cs="Times New Roman"/>
        <w:sz w:val="17"/>
      </w:rPr>
      <w:t xml:space="preserve"> </w:t>
    </w:r>
    <w:r w:rsidRPr="001C7258">
      <w:rPr>
        <w:rFonts w:ascii="Times New Roman" w:hAnsi="Times New Roman" w:cs="Times New Roman"/>
      </w:rPr>
      <w:fldChar w:fldCharType="begin"/>
    </w:r>
    <w:r w:rsidRPr="001C7258">
      <w:rPr>
        <w:rFonts w:ascii="Times New Roman" w:hAnsi="Times New Roman" w:cs="Times New Roman"/>
      </w:rPr>
      <w:instrText xml:space="preserve"> PAGE </w:instrText>
    </w:r>
    <w:r w:rsidRPr="001C7258">
      <w:rPr>
        <w:rFonts w:ascii="Times New Roman" w:hAnsi="Times New Roman" w:cs="Times New Roman"/>
      </w:rPr>
      <w:fldChar w:fldCharType="separate"/>
    </w:r>
    <w:r w:rsidR="00A3464F">
      <w:rPr>
        <w:rFonts w:ascii="Times New Roman" w:hAnsi="Times New Roman" w:cs="Times New Roman"/>
        <w:noProof/>
      </w:rPr>
      <w:t>1</w:t>
    </w:r>
    <w:r w:rsidRPr="001C7258">
      <w:rPr>
        <w:rFonts w:ascii="Times New Roman" w:hAnsi="Times New Roman" w:cs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6B91" w:rsidRDefault="00886B91">
      <w:pPr>
        <w:spacing w:after="0"/>
      </w:pPr>
      <w:r>
        <w:separator/>
      </w:r>
    </w:p>
  </w:footnote>
  <w:footnote w:type="continuationSeparator" w:id="0">
    <w:p w:rsidR="00886B91" w:rsidRDefault="00886B9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1097" w:rsidRPr="00A933A8" w:rsidRDefault="00497D9D">
    <w:pPr>
      <w:pStyle w:val="ac"/>
      <w:rPr>
        <w:rFonts w:ascii="Times New Roman" w:hAnsi="Times New Roman" w:cs="Times New Roman"/>
      </w:rPr>
    </w:pPr>
    <w:r w:rsidRPr="00A933A8">
      <w:rPr>
        <w:rFonts w:ascii="Times New Roman" w:hAnsi="Times New Roman" w:cs="Times New Roman"/>
        <w:color w:val="6B7280"/>
        <w:sz w:val="17"/>
      </w:rPr>
      <w:t>Olive Leaf Initiative · 2026 Global Scientific Payload and Intelligent Application Competition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>
      <w:start w:val="1"/>
      <w:numFmt w:val="bullet"/>
      <w:pStyle w:val="30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</w:rPr>
    </w:lvl>
  </w:abstractNum>
  <w:abstractNum w:abstractNumId="3">
    <w:nsid w:val="FFFFFF83"/>
    <w:multiLevelType w:val="singleLevel"/>
    <w:tmpl w:val="FFFFFF83"/>
    <w:lvl w:ilvl="0">
      <w:start w:val="1"/>
      <w:numFmt w:val="bullet"/>
      <w:pStyle w:val="20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</w:abstractNum>
  <w:abstractNum w:abstractNumId="4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BESTEASY">
    <w15:presenceInfo w15:providerId="None" w15:userId="BESTEAS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AFCF66BB"/>
    <w:rsid w:val="F7F747C1"/>
    <w:rsid w:val="0000359E"/>
    <w:rsid w:val="00034616"/>
    <w:rsid w:val="0006063C"/>
    <w:rsid w:val="00097B56"/>
    <w:rsid w:val="0015074B"/>
    <w:rsid w:val="00171097"/>
    <w:rsid w:val="001C7258"/>
    <w:rsid w:val="001E1F31"/>
    <w:rsid w:val="00226959"/>
    <w:rsid w:val="0029639D"/>
    <w:rsid w:val="00326F90"/>
    <w:rsid w:val="00346F0A"/>
    <w:rsid w:val="003551C5"/>
    <w:rsid w:val="003A73E9"/>
    <w:rsid w:val="004446AA"/>
    <w:rsid w:val="00497D9D"/>
    <w:rsid w:val="004F6205"/>
    <w:rsid w:val="005E27D5"/>
    <w:rsid w:val="007A462A"/>
    <w:rsid w:val="007F0598"/>
    <w:rsid w:val="00883AF9"/>
    <w:rsid w:val="00886B91"/>
    <w:rsid w:val="008F6243"/>
    <w:rsid w:val="00967527"/>
    <w:rsid w:val="00986DF3"/>
    <w:rsid w:val="009C6F18"/>
    <w:rsid w:val="00A3464F"/>
    <w:rsid w:val="00A933A8"/>
    <w:rsid w:val="00AA1D8D"/>
    <w:rsid w:val="00AB466B"/>
    <w:rsid w:val="00B47730"/>
    <w:rsid w:val="00BE4A36"/>
    <w:rsid w:val="00BF3581"/>
    <w:rsid w:val="00C0122E"/>
    <w:rsid w:val="00CB0664"/>
    <w:rsid w:val="00D01488"/>
    <w:rsid w:val="00D82A2E"/>
    <w:rsid w:val="00EB6AF5"/>
    <w:rsid w:val="00F233FD"/>
    <w:rsid w:val="00FC693F"/>
    <w:rsid w:val="062B5A56"/>
    <w:rsid w:val="2FE44EAE"/>
    <w:rsid w:val="355F614C"/>
    <w:rsid w:val="494823A9"/>
    <w:rsid w:val="6CDF5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1" w:defQFormat="1" w:count="267">
    <w:lsdException w:name="Normal" w:uiPriority="0" w:unhideWhenUsed="0"/>
    <w:lsdException w:name="heading 1" w:uiPriority="9" w:unhideWhenUsed="0"/>
    <w:lsdException w:name="heading 2" w:uiPriority="9"/>
    <w:lsdException w:name="heading 3" w:uiPriority="9"/>
    <w:lsdException w:name="heading 4" w:semiHidden="1" w:uiPriority="9"/>
    <w:lsdException w:name="heading 5" w:semiHidden="1" w:uiPriority="9"/>
    <w:lsdException w:name="heading 6" w:semiHidden="1" w:uiPriority="9"/>
    <w:lsdException w:name="heading 7" w:semiHidden="1" w:uiPriority="9"/>
    <w:lsdException w:name="heading 8" w:semiHidden="1" w:uiPriority="9"/>
    <w:lsdException w:name="heading 9" w:semiHidden="1" w:uiPriority="9"/>
    <w:lsdException w:name="index 1" w:semiHidden="1" w:qFormat="0"/>
    <w:lsdException w:name="index 2" w:semiHidden="1" w:qFormat="0"/>
    <w:lsdException w:name="index 3" w:semiHidden="1" w:qFormat="0"/>
    <w:lsdException w:name="index 4" w:semiHidden="1" w:qFormat="0"/>
    <w:lsdException w:name="index 5" w:semiHidden="1" w:qFormat="0"/>
    <w:lsdException w:name="index 6" w:semiHidden="1" w:qFormat="0"/>
    <w:lsdException w:name="index 7" w:semiHidden="1" w:qFormat="0"/>
    <w:lsdException w:name="index 8" w:semiHidden="1" w:qFormat="0"/>
    <w:lsdException w:name="index 9" w:semiHidden="1" w:qFormat="0"/>
    <w:lsdException w:name="toc 1" w:semiHidden="1" w:uiPriority="39" w:qFormat="0"/>
    <w:lsdException w:name="toc 2" w:semiHidden="1" w:uiPriority="39" w:qFormat="0"/>
    <w:lsdException w:name="toc 3" w:semiHidden="1" w:uiPriority="39" w:qFormat="0"/>
    <w:lsdException w:name="toc 4" w:semiHidden="1" w:uiPriority="39" w:qFormat="0"/>
    <w:lsdException w:name="toc 5" w:semiHidden="1" w:uiPriority="39" w:qFormat="0"/>
    <w:lsdException w:name="toc 6" w:semiHidden="1" w:uiPriority="39" w:qFormat="0"/>
    <w:lsdException w:name="toc 7" w:semiHidden="1" w:uiPriority="39" w:qFormat="0"/>
    <w:lsdException w:name="toc 8" w:semiHidden="1" w:uiPriority="39" w:qFormat="0"/>
    <w:lsdException w:name="toc 9" w:semiHidden="1" w:uiPriority="39" w:qFormat="0"/>
    <w:lsdException w:name="Normal Indent" w:semiHidden="1" w:qFormat="0"/>
    <w:lsdException w:name="footnote text" w:semiHidden="1" w:qFormat="0"/>
    <w:lsdException w:name="annotation text" w:semiHidden="1" w:qFormat="0"/>
    <w:lsdException w:name="index heading" w:semiHidden="1" w:qFormat="0"/>
    <w:lsdException w:name="caption" w:semiHidden="1" w:uiPriority="35"/>
    <w:lsdException w:name="table of figures" w:semiHidden="1" w:qFormat="0"/>
    <w:lsdException w:name="envelope address" w:semiHidden="1" w:qFormat="0"/>
    <w:lsdException w:name="envelope return" w:semiHidden="1" w:qFormat="0"/>
    <w:lsdException w:name="footnote reference" w:semiHidden="1" w:qFormat="0"/>
    <w:lsdException w:name="annotation reference" w:semiHidden="1" w:qFormat="0"/>
    <w:lsdException w:name="line number" w:semiHidden="1" w:qFormat="0"/>
    <w:lsdException w:name="page number" w:semiHidden="1" w:qFormat="0"/>
    <w:lsdException w:name="endnote reference" w:semiHidden="1" w:qFormat="0"/>
    <w:lsdException w:name="endnote text" w:semiHidden="1" w:qFormat="0"/>
    <w:lsdException w:name="table of authorities" w:semiHidden="1" w:qFormat="0"/>
    <w:lsdException w:name="toa heading" w:semiHidden="1" w:qFormat="0"/>
    <w:lsdException w:name="List 4" w:semiHidden="1" w:qFormat="0"/>
    <w:lsdException w:name="List 5" w:semiHidden="1" w:qFormat="0"/>
    <w:lsdException w:name="List Bullet 4" w:semiHidden="1" w:qFormat="0"/>
    <w:lsdException w:name="List Bullet 5" w:semiHidden="1" w:qFormat="0"/>
    <w:lsdException w:name="List Number 4" w:semiHidden="1" w:qFormat="0"/>
    <w:lsdException w:name="List Number 5" w:semiHidden="1" w:qFormat="0"/>
    <w:lsdException w:name="Title" w:uiPriority="10" w:unhideWhenUsed="0"/>
    <w:lsdException w:name="Closing" w:semiHidden="1" w:qFormat="0"/>
    <w:lsdException w:name="Signature" w:semiHidden="1" w:qFormat="0"/>
    <w:lsdException w:name="Default Paragraph Font" w:semiHidden="1" w:uiPriority="1" w:qFormat="0"/>
    <w:lsdException w:name="Body Text Indent" w:semiHidden="1" w:qFormat="0"/>
    <w:lsdException w:name="List Continue 4" w:semiHidden="1" w:qFormat="0"/>
    <w:lsdException w:name="List Continue 5" w:semiHidden="1" w:qFormat="0"/>
    <w:lsdException w:name="Message Header" w:semiHidden="1" w:qFormat="0"/>
    <w:lsdException w:name="Subtitle" w:uiPriority="11" w:unhideWhenUsed="0"/>
    <w:lsdException w:name="Salutation" w:semiHidden="1" w:qFormat="0"/>
    <w:lsdException w:name="Date" w:semiHidden="1" w:qFormat="0"/>
    <w:lsdException w:name="Body Text First Indent" w:semiHidden="1" w:qFormat="0"/>
    <w:lsdException w:name="Body Text First Indent 2" w:semiHidden="1" w:qFormat="0"/>
    <w:lsdException w:name="Note Heading" w:semiHidden="1" w:qFormat="0"/>
    <w:lsdException w:name="Body Text Indent 2" w:semiHidden="1" w:qFormat="0"/>
    <w:lsdException w:name="Body Text Indent 3" w:semiHidden="1" w:qFormat="0"/>
    <w:lsdException w:name="Block Text" w:semiHidden="1" w:qFormat="0"/>
    <w:lsdException w:name="Hyperlink" w:semiHidden="1" w:qFormat="0"/>
    <w:lsdException w:name="FollowedHyperlink" w:semiHidden="1" w:qFormat="0"/>
    <w:lsdException w:name="Strong" w:uiPriority="22" w:unhideWhenUsed="0"/>
    <w:lsdException w:name="Emphasis" w:uiPriority="20" w:unhideWhenUsed="0"/>
    <w:lsdException w:name="Document Map" w:semiHidden="1" w:qFormat="0"/>
    <w:lsdException w:name="Plain Text" w:semiHidden="1" w:qFormat="0"/>
    <w:lsdException w:name="E-mail Signature" w:semiHidden="1" w:qFormat="0"/>
    <w:lsdException w:name="HTML Top of Form" w:semiHidden="1" w:qFormat="0"/>
    <w:lsdException w:name="HTML Bottom of Form" w:semiHidden="1" w:qFormat="0"/>
    <w:lsdException w:name="Normal (Web)" w:semiHidden="1" w:qFormat="0"/>
    <w:lsdException w:name="HTML Acronym" w:semiHidden="1" w:qFormat="0"/>
    <w:lsdException w:name="HTML Address" w:semiHidden="1" w:qFormat="0"/>
    <w:lsdException w:name="HTML Cite" w:semiHidden="1" w:qFormat="0"/>
    <w:lsdException w:name="HTML Code" w:semiHidden="1" w:qFormat="0"/>
    <w:lsdException w:name="HTML Definition" w:semiHidden="1" w:qFormat="0"/>
    <w:lsdException w:name="HTML Keyboard" w:semiHidden="1" w:qFormat="0"/>
    <w:lsdException w:name="HTML Preformatted" w:semiHidden="1" w:qFormat="0"/>
    <w:lsdException w:name="HTML Sample" w:semiHidden="1" w:qFormat="0"/>
    <w:lsdException w:name="HTML Typewriter" w:semiHidden="1" w:qFormat="0"/>
    <w:lsdException w:name="HTML Variable" w:semiHidden="1" w:qFormat="0"/>
    <w:lsdException w:name="Normal Table" w:semiHidden="1" w:qFormat="0"/>
    <w:lsdException w:name="annotation subject" w:semiHidden="1" w:qFormat="0"/>
    <w:lsdException w:name="No List" w:semiHidden="1" w:qFormat="0"/>
    <w:lsdException w:name="Outline List 1" w:semiHidden="1" w:qFormat="0"/>
    <w:lsdException w:name="Outline List 2" w:semiHidden="1" w:qFormat="0"/>
    <w:lsdException w:name="Outline List 3" w:semiHidden="1" w:qFormat="0"/>
    <w:lsdException w:name="Table Simple 1" w:semiHidden="1" w:qFormat="0"/>
    <w:lsdException w:name="Table Simple 2" w:semiHidden="1" w:qFormat="0"/>
    <w:lsdException w:name="Table Simple 3" w:semiHidden="1" w:qFormat="0"/>
    <w:lsdException w:name="Table Classic 1" w:semiHidden="1" w:qFormat="0"/>
    <w:lsdException w:name="Table Classic 2" w:semiHidden="1" w:qFormat="0"/>
    <w:lsdException w:name="Table Classic 3" w:semiHidden="1" w:qFormat="0"/>
    <w:lsdException w:name="Table Classic 4" w:semiHidden="1" w:qFormat="0"/>
    <w:lsdException w:name="Table Colorful 1" w:semiHidden="1" w:qFormat="0"/>
    <w:lsdException w:name="Table Colorful 2" w:semiHidden="1" w:qFormat="0"/>
    <w:lsdException w:name="Table Colorful 3" w:semiHidden="1" w:qFormat="0"/>
    <w:lsdException w:name="Table Columns 1" w:semiHidden="1" w:qFormat="0"/>
    <w:lsdException w:name="Table Columns 2" w:semiHidden="1" w:qFormat="0"/>
    <w:lsdException w:name="Table Columns 3" w:semiHidden="1" w:qFormat="0"/>
    <w:lsdException w:name="Table Columns 4" w:semiHidden="1" w:qFormat="0"/>
    <w:lsdException w:name="Table Columns 5" w:semiHidden="1" w:qFormat="0"/>
    <w:lsdException w:name="Table Grid 1" w:semiHidden="1" w:qFormat="0"/>
    <w:lsdException w:name="Table Grid 2" w:semiHidden="1" w:qFormat="0"/>
    <w:lsdException w:name="Table Grid 3" w:semiHidden="1" w:qFormat="0"/>
    <w:lsdException w:name="Table Grid 4" w:semiHidden="1" w:qFormat="0"/>
    <w:lsdException w:name="Table Grid 5" w:semiHidden="1" w:qFormat="0"/>
    <w:lsdException w:name="Table Grid 6" w:semiHidden="1" w:qFormat="0"/>
    <w:lsdException w:name="Table Grid 7" w:semiHidden="1" w:qFormat="0"/>
    <w:lsdException w:name="Table Grid 8" w:semiHidden="1" w:qFormat="0"/>
    <w:lsdException w:name="Table List 1" w:semiHidden="1" w:qFormat="0"/>
    <w:lsdException w:name="Table List 2" w:semiHidden="1" w:qFormat="0"/>
    <w:lsdException w:name="Table List 3" w:semiHidden="1" w:qFormat="0"/>
    <w:lsdException w:name="Table List 4" w:semiHidden="1" w:qFormat="0"/>
    <w:lsdException w:name="Table List 5" w:semiHidden="1" w:qFormat="0"/>
    <w:lsdException w:name="Table List 6" w:semiHidden="1" w:qFormat="0"/>
    <w:lsdException w:name="Table List 7" w:semiHidden="1" w:qFormat="0"/>
    <w:lsdException w:name="Table List 8" w:semiHidden="1" w:qFormat="0"/>
    <w:lsdException w:name="Table 3D effects 1" w:semiHidden="1" w:qFormat="0"/>
    <w:lsdException w:name="Table 3D effects 2" w:semiHidden="1" w:qFormat="0"/>
    <w:lsdException w:name="Table 3D effects 3" w:semiHidden="1" w:qFormat="0"/>
    <w:lsdException w:name="Table Contemporary" w:semiHidden="1" w:qFormat="0"/>
    <w:lsdException w:name="Table Elegant" w:semiHidden="1" w:qFormat="0"/>
    <w:lsdException w:name="Table Professional" w:semiHidden="1" w:qFormat="0"/>
    <w:lsdException w:name="Table Subtle 1" w:semiHidden="1" w:qFormat="0"/>
    <w:lsdException w:name="Table Subtle 2" w:semiHidden="1" w:qFormat="0"/>
    <w:lsdException w:name="Table Web 1" w:semiHidden="1" w:qFormat="0"/>
    <w:lsdException w:name="Table Web 2" w:semiHidden="1" w:qFormat="0"/>
    <w:lsdException w:name="Table Web 3" w:semiHidden="1" w:qFormat="0"/>
    <w:lsdException w:name="Balloon Text" w:semiHidden="1" w:qFormat="0"/>
    <w:lsdException w:name="Table Grid" w:uiPriority="59" w:unhideWhenUsed="0"/>
    <w:lsdException w:name="Table Theme" w:semiHidden="1" w:qFormat="0"/>
    <w:lsdException w:name="Placeholder Text" w:semiHidden="1" w:qFormat="0"/>
    <w:lsdException w:name="No Spacing" w:uiPriority="1" w:unhideWhenUsed="0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qFormat="0"/>
    <w:lsdException w:name="List Paragraph" w:uiPriority="34" w:unhideWhenUsed="0"/>
    <w:lsdException w:name="Quote" w:uiPriority="29" w:unhideWhenUsed="0"/>
    <w:lsdException w:name="Intense Quote" w:uiPriority="30" w:unhideWhenUsed="0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 w:qFormat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/>
    <w:lsdException w:name="Intense Emphasis" w:uiPriority="21" w:unhideWhenUsed="0"/>
    <w:lsdException w:name="Subtle Reference" w:uiPriority="31" w:unhideWhenUsed="0"/>
    <w:lsdException w:name="Intense Reference" w:uiPriority="32" w:unhideWhenUsed="0"/>
    <w:lsdException w:name="Book Title" w:uiPriority="33" w:unhideWhenUsed="0"/>
    <w:lsdException w:name="Bibliography" w:semiHidden="1" w:uiPriority="37" w:qFormat="0"/>
    <w:lsdException w:name="TOC Heading" w:semiHidden="1" w:uiPriority="39"/>
  </w:latentStyles>
  <w:style w:type="paragraph" w:default="1" w:styleId="a1">
    <w:name w:val="Normal"/>
    <w:qFormat/>
    <w:pPr>
      <w:spacing w:after="200" w:line="276" w:lineRule="auto"/>
    </w:pPr>
    <w:rPr>
      <w:rFonts w:ascii="微软雅黑" w:eastAsia="微软雅黑" w:hAnsi="微软雅黑"/>
      <w:sz w:val="21"/>
      <w:szCs w:val="22"/>
      <w:lang w:eastAsia="en-US"/>
    </w:rPr>
  </w:style>
  <w:style w:type="paragraph" w:styleId="1">
    <w:name w:val="heading 1"/>
    <w:basedOn w:val="a1"/>
    <w:next w:val="a1"/>
    <w:link w:val="1Char"/>
    <w:uiPriority w:val="9"/>
    <w:qFormat/>
    <w:pPr>
      <w:keepNext/>
      <w:keepLines/>
      <w:spacing w:before="200" w:after="80"/>
      <w:outlineLvl w:val="0"/>
    </w:pPr>
    <w:rPr>
      <w:rFonts w:asciiTheme="majorHAnsi" w:eastAsiaTheme="majorEastAsia" w:hAnsiTheme="majorHAnsi" w:cstheme="majorBidi"/>
      <w:b/>
      <w:bCs/>
      <w:color w:val="1F4E79"/>
      <w:sz w:val="28"/>
      <w:szCs w:val="28"/>
    </w:rPr>
  </w:style>
  <w:style w:type="paragraph" w:styleId="21">
    <w:name w:val="heading 2"/>
    <w:basedOn w:val="a1"/>
    <w:next w:val="a1"/>
    <w:link w:val="2Char"/>
    <w:uiPriority w:val="9"/>
    <w:unhideWhenUsed/>
    <w:qFormat/>
    <w:pPr>
      <w:keepNext/>
      <w:keepLines/>
      <w:spacing w:before="200" w:after="80"/>
      <w:outlineLvl w:val="1"/>
    </w:pPr>
    <w:rPr>
      <w:rFonts w:asciiTheme="majorHAnsi" w:eastAsiaTheme="majorEastAsia" w:hAnsiTheme="majorHAnsi" w:cstheme="majorBidi"/>
      <w:b/>
      <w:bCs/>
      <w:color w:val="2E3A46"/>
      <w:sz w:val="23"/>
      <w:szCs w:val="26"/>
    </w:rPr>
  </w:style>
  <w:style w:type="paragraph" w:styleId="31">
    <w:name w:val="heading 3"/>
    <w:basedOn w:val="a1"/>
    <w:next w:val="a1"/>
    <w:link w:val="3Char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Char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Char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6">
    <w:name w:val="heading 6"/>
    <w:basedOn w:val="a1"/>
    <w:next w:val="a1"/>
    <w:link w:val="6Char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7">
    <w:name w:val="heading 7"/>
    <w:basedOn w:val="a1"/>
    <w:next w:val="a1"/>
    <w:link w:val="7Char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Char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Char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Char"/>
    <w:uiPriority w:val="99"/>
    <w:unhideWhenUsed/>
    <w:qFormat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/>
      <w:lang w:eastAsia="en-US"/>
    </w:rPr>
  </w:style>
  <w:style w:type="paragraph" w:styleId="32">
    <w:name w:val="List 3"/>
    <w:basedOn w:val="a1"/>
    <w:uiPriority w:val="99"/>
    <w:unhideWhenUsed/>
    <w:qFormat/>
    <w:pPr>
      <w:ind w:left="1080" w:hanging="360"/>
      <w:contextualSpacing/>
    </w:pPr>
  </w:style>
  <w:style w:type="paragraph" w:styleId="2">
    <w:name w:val="List Number 2"/>
    <w:basedOn w:val="a1"/>
    <w:uiPriority w:val="99"/>
    <w:unhideWhenUsed/>
    <w:qFormat/>
    <w:pPr>
      <w:numPr>
        <w:numId w:val="1"/>
      </w:numPr>
      <w:contextualSpacing/>
    </w:pPr>
  </w:style>
  <w:style w:type="paragraph" w:styleId="a">
    <w:name w:val="List Number"/>
    <w:basedOn w:val="a1"/>
    <w:uiPriority w:val="99"/>
    <w:unhideWhenUsed/>
    <w:qFormat/>
    <w:pPr>
      <w:numPr>
        <w:numId w:val="2"/>
      </w:numPr>
      <w:contextualSpacing/>
    </w:pPr>
  </w:style>
  <w:style w:type="paragraph" w:styleId="a6">
    <w:name w:val="caption"/>
    <w:basedOn w:val="a1"/>
    <w:next w:val="a1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0">
    <w:name w:val="List Bullet"/>
    <w:basedOn w:val="a1"/>
    <w:uiPriority w:val="99"/>
    <w:unhideWhenUsed/>
    <w:qFormat/>
    <w:pPr>
      <w:numPr>
        <w:numId w:val="3"/>
      </w:numPr>
      <w:contextualSpacing/>
    </w:pPr>
  </w:style>
  <w:style w:type="paragraph" w:styleId="a7">
    <w:name w:val="annotation text"/>
    <w:basedOn w:val="a1"/>
    <w:uiPriority w:val="99"/>
    <w:semiHidden/>
    <w:unhideWhenUsed/>
  </w:style>
  <w:style w:type="paragraph" w:styleId="33">
    <w:name w:val="Body Text 3"/>
    <w:basedOn w:val="a1"/>
    <w:link w:val="3Char0"/>
    <w:uiPriority w:val="99"/>
    <w:unhideWhenUsed/>
    <w:qFormat/>
    <w:pPr>
      <w:spacing w:after="120"/>
    </w:pPr>
    <w:rPr>
      <w:sz w:val="16"/>
      <w:szCs w:val="16"/>
    </w:rPr>
  </w:style>
  <w:style w:type="paragraph" w:styleId="30">
    <w:name w:val="List Bullet 3"/>
    <w:basedOn w:val="a1"/>
    <w:uiPriority w:val="99"/>
    <w:unhideWhenUsed/>
    <w:qFormat/>
    <w:pPr>
      <w:numPr>
        <w:numId w:val="4"/>
      </w:numPr>
      <w:contextualSpacing/>
    </w:pPr>
  </w:style>
  <w:style w:type="paragraph" w:styleId="a8">
    <w:name w:val="Body Text"/>
    <w:basedOn w:val="a1"/>
    <w:link w:val="Char0"/>
    <w:uiPriority w:val="99"/>
    <w:unhideWhenUsed/>
    <w:qFormat/>
    <w:pPr>
      <w:spacing w:after="120"/>
    </w:pPr>
  </w:style>
  <w:style w:type="paragraph" w:styleId="3">
    <w:name w:val="List Number 3"/>
    <w:basedOn w:val="a1"/>
    <w:uiPriority w:val="99"/>
    <w:unhideWhenUsed/>
    <w:qFormat/>
    <w:pPr>
      <w:numPr>
        <w:numId w:val="5"/>
      </w:numPr>
      <w:contextualSpacing/>
    </w:pPr>
  </w:style>
  <w:style w:type="paragraph" w:styleId="22">
    <w:name w:val="List 2"/>
    <w:basedOn w:val="a1"/>
    <w:uiPriority w:val="99"/>
    <w:unhideWhenUsed/>
    <w:qFormat/>
    <w:pPr>
      <w:ind w:left="720" w:hanging="360"/>
      <w:contextualSpacing/>
    </w:pPr>
  </w:style>
  <w:style w:type="paragraph" w:styleId="a9">
    <w:name w:val="List Continue"/>
    <w:basedOn w:val="a1"/>
    <w:uiPriority w:val="99"/>
    <w:unhideWhenUsed/>
    <w:qFormat/>
    <w:pPr>
      <w:spacing w:after="120"/>
      <w:ind w:left="360"/>
      <w:contextualSpacing/>
    </w:pPr>
  </w:style>
  <w:style w:type="paragraph" w:styleId="20">
    <w:name w:val="List Bullet 2"/>
    <w:basedOn w:val="a1"/>
    <w:uiPriority w:val="99"/>
    <w:unhideWhenUsed/>
    <w:qFormat/>
    <w:pPr>
      <w:numPr>
        <w:numId w:val="6"/>
      </w:numPr>
      <w:contextualSpacing/>
    </w:pPr>
  </w:style>
  <w:style w:type="paragraph" w:styleId="aa">
    <w:name w:val="Balloon Text"/>
    <w:basedOn w:val="a1"/>
    <w:link w:val="Char1"/>
    <w:uiPriority w:val="99"/>
    <w:semiHidden/>
    <w:unhideWhenUsed/>
    <w:pPr>
      <w:spacing w:after="0" w:line="240" w:lineRule="auto"/>
    </w:pPr>
    <w:rPr>
      <w:sz w:val="18"/>
      <w:szCs w:val="18"/>
    </w:rPr>
  </w:style>
  <w:style w:type="paragraph" w:styleId="ab">
    <w:name w:val="footer"/>
    <w:basedOn w:val="a1"/>
    <w:link w:val="Char2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ac">
    <w:name w:val="header"/>
    <w:basedOn w:val="a1"/>
    <w:link w:val="Char3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ad">
    <w:name w:val="Subtitle"/>
    <w:basedOn w:val="a1"/>
    <w:next w:val="a1"/>
    <w:link w:val="Char4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"/>
    <w:basedOn w:val="a1"/>
    <w:uiPriority w:val="99"/>
    <w:unhideWhenUsed/>
    <w:qFormat/>
    <w:pPr>
      <w:ind w:left="360" w:hanging="360"/>
      <w:contextualSpacing/>
    </w:pPr>
  </w:style>
  <w:style w:type="paragraph" w:styleId="23">
    <w:name w:val="Body Text 2"/>
    <w:basedOn w:val="a1"/>
    <w:link w:val="2Char0"/>
    <w:uiPriority w:val="99"/>
    <w:unhideWhenUsed/>
    <w:qFormat/>
    <w:pPr>
      <w:spacing w:after="120" w:line="480" w:lineRule="auto"/>
    </w:pPr>
  </w:style>
  <w:style w:type="paragraph" w:styleId="24">
    <w:name w:val="List Continue 2"/>
    <w:basedOn w:val="a1"/>
    <w:uiPriority w:val="99"/>
    <w:unhideWhenUsed/>
    <w:qFormat/>
    <w:pPr>
      <w:spacing w:after="120"/>
      <w:ind w:left="720"/>
      <w:contextualSpacing/>
    </w:pPr>
  </w:style>
  <w:style w:type="paragraph" w:styleId="34">
    <w:name w:val="List Continue 3"/>
    <w:basedOn w:val="a1"/>
    <w:uiPriority w:val="99"/>
    <w:unhideWhenUsed/>
    <w:qFormat/>
    <w:pPr>
      <w:spacing w:after="120"/>
      <w:ind w:left="1080"/>
      <w:contextualSpacing/>
    </w:pPr>
  </w:style>
  <w:style w:type="paragraph" w:styleId="af">
    <w:name w:val="Title"/>
    <w:basedOn w:val="a1"/>
    <w:next w:val="a1"/>
    <w:link w:val="Char5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af0">
    <w:name w:val="Table Grid"/>
    <w:basedOn w:val="a3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1">
    <w:name w:val="Light Shading"/>
    <w:basedOn w:val="a3"/>
    <w:uiPriority w:val="60"/>
    <w:qFormat/>
    <w:rPr>
      <w:color w:val="000000" w:themeColor="text1" w:themeShade="BF"/>
    </w:rPr>
    <w:tblPr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qFormat/>
    <w:rPr>
      <w:color w:val="365F91" w:themeColor="accent1" w:themeShade="BF"/>
    </w:rPr>
    <w:tblPr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qFormat/>
    <w:rPr>
      <w:color w:val="943634" w:themeColor="accent2" w:themeShade="BF"/>
    </w:rPr>
    <w:tblPr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qFormat/>
    <w:rPr>
      <w:color w:val="76923C" w:themeColor="accent3" w:themeShade="BF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qFormat/>
    <w:rPr>
      <w:color w:val="5F497A" w:themeColor="accent4" w:themeShade="BF"/>
    </w:rPr>
    <w:tblPr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qFormat/>
    <w:rPr>
      <w:color w:val="31849B" w:themeColor="accent5" w:themeShade="BF"/>
    </w:rPr>
    <w:tblPr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qFormat/>
    <w:rPr>
      <w:color w:val="E36C0A" w:themeColor="accent6" w:themeShade="BF"/>
    </w:rPr>
    <w:tblPr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2">
    <w:name w:val="Light List"/>
    <w:basedOn w:val="a3"/>
    <w:uiPriority w:val="61"/>
    <w:qFormat/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qFormat/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qFormat/>
    <w:tblPr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tblPr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qFormat/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qFormat/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qFormat/>
    <w:tblPr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3">
    <w:name w:val="Light Grid"/>
    <w:basedOn w:val="a3"/>
    <w:uiPriority w:val="62"/>
    <w:qFormat/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-11">
    <w:name w:val="Light Grid Accent 1"/>
    <w:basedOn w:val="a3"/>
    <w:uiPriority w:val="62"/>
    <w:qFormat/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</w:tcPr>
    </w:tblStylePr>
  </w:style>
  <w:style w:type="table" w:styleId="-21">
    <w:name w:val="Light Grid Accent 2"/>
    <w:basedOn w:val="a3"/>
    <w:uiPriority w:val="62"/>
    <w:qFormat/>
    <w:tblPr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</w:tcPr>
    </w:tblStylePr>
  </w:style>
  <w:style w:type="table" w:styleId="-31">
    <w:name w:val="Light Grid Accent 3"/>
    <w:basedOn w:val="a3"/>
    <w:uiPriority w:val="62"/>
    <w:qFormat/>
    <w:tblPr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</w:tcPr>
    </w:tblStylePr>
  </w:style>
  <w:style w:type="table" w:styleId="-41">
    <w:name w:val="Light Grid Accent 4"/>
    <w:basedOn w:val="a3"/>
    <w:uiPriority w:val="62"/>
    <w:qFormat/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</w:tcPr>
    </w:tblStylePr>
  </w:style>
  <w:style w:type="table" w:styleId="-51">
    <w:name w:val="Light Grid Accent 5"/>
    <w:basedOn w:val="a3"/>
    <w:uiPriority w:val="62"/>
    <w:qFormat/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</w:tcPr>
    </w:tblStylePr>
  </w:style>
  <w:style w:type="table" w:styleId="-61">
    <w:name w:val="Light Grid Accent 6"/>
    <w:basedOn w:val="a3"/>
    <w:uiPriority w:val="62"/>
    <w:qFormat/>
    <w:tblPr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</w:tcPr>
    </w:tblStylePr>
  </w:style>
  <w:style w:type="table" w:styleId="10">
    <w:name w:val="Medium Shading 1"/>
    <w:basedOn w:val="a3"/>
    <w:uiPriority w:val="63"/>
    <w:qFormat/>
    <w:tblPr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qFormat/>
    <w:tblPr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qFormat/>
    <w:tblPr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qFormat/>
    <w:tblPr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qFormat/>
    <w:tblPr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qFormat/>
    <w:tblPr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qFormat/>
    <w:tblPr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5">
    <w:name w:val="Medium Shading 2"/>
    <w:basedOn w:val="a3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1">
    <w:name w:val="Medium List 1"/>
    <w:basedOn w:val="a3"/>
    <w:uiPriority w:val="65"/>
    <w:qFormat/>
    <w:rPr>
      <w:color w:val="000000" w:themeColor="text1"/>
    </w:rPr>
    <w:tblPr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qFormat/>
    <w:rPr>
      <w:color w:val="000000" w:themeColor="text1"/>
    </w:rPr>
    <w:tblPr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qFormat/>
    <w:rPr>
      <w:color w:val="000000" w:themeColor="text1"/>
    </w:rPr>
    <w:tblPr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qFormat/>
    <w:rPr>
      <w:color w:val="000000" w:themeColor="text1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qFormat/>
    <w:rPr>
      <w:color w:val="000000" w:themeColor="text1"/>
    </w:rPr>
    <w:tblPr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qFormat/>
    <w:rPr>
      <w:color w:val="000000" w:themeColor="text1"/>
    </w:rPr>
    <w:tblPr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qFormat/>
    <w:rPr>
      <w:color w:val="000000" w:themeColor="text1"/>
    </w:rPr>
    <w:tblPr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6">
    <w:name w:val="Medium List 2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2">
    <w:name w:val="Medium Grid 1"/>
    <w:basedOn w:val="a3"/>
    <w:uiPriority w:val="67"/>
    <w:qFormat/>
    <w:tblPr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qFormat/>
    <w:tblPr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qFormat/>
    <w:tblPr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qFormat/>
    <w:tblPr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qFormat/>
    <w:tblPr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qFormat/>
    <w:tblPr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qFormat/>
    <w:tblPr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7">
    <w:name w:val="Medium Grid 2"/>
    <w:basedOn w:val="a3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5">
    <w:name w:val="Medium Grid 3"/>
    <w:basedOn w:val="a3"/>
    <w:uiPriority w:val="69"/>
    <w:qFormat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qFormat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qFormat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qFormat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qFormat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qFormat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qFormat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FBCAA2" w:themeFill="accent6" w:themeFillTint="7F"/>
      </w:tcPr>
    </w:tblStylePr>
  </w:style>
  <w:style w:type="table" w:styleId="af4">
    <w:name w:val="Dark List"/>
    <w:basedOn w:val="a3"/>
    <w:uiPriority w:val="70"/>
    <w:qFormat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qFormat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qFormat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qFormat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qFormat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qFormat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qFormat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5">
    <w:name w:val="Colorful Shading"/>
    <w:basedOn w:val="a3"/>
    <w:uiPriority w:val="71"/>
    <w:qFormat/>
    <w:rPr>
      <w:color w:val="000000" w:themeColor="text1"/>
    </w:rPr>
    <w:tblPr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qFormat/>
    <w:rPr>
      <w:color w:val="000000" w:themeColor="text1"/>
    </w:rPr>
    <w:tblPr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qFormat/>
    <w:rPr>
      <w:color w:val="000000" w:themeColor="text1"/>
    </w:rPr>
    <w:tblPr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qFormat/>
    <w:rPr>
      <w:color w:val="000000" w:themeColor="text1"/>
    </w:rPr>
    <w:tblPr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qFormat/>
    <w:rPr>
      <w:color w:val="000000" w:themeColor="text1"/>
    </w:rPr>
    <w:tblPr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qFormat/>
    <w:rPr>
      <w:color w:val="000000" w:themeColor="text1"/>
    </w:rPr>
    <w:tblPr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qFormat/>
    <w:rPr>
      <w:color w:val="000000" w:themeColor="text1"/>
    </w:rPr>
    <w:tblPr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6">
    <w:name w:val="Colorful List"/>
    <w:basedOn w:val="a3"/>
    <w:uiPriority w:val="72"/>
    <w:qFormat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qFormat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qFormat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qFormat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qFormat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qFormat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qFormat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7">
    <w:name w:val="Colorful Grid"/>
    <w:basedOn w:val="a3"/>
    <w:uiPriority w:val="73"/>
    <w:qFormat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qFormat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qFormat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qFormat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qFormat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qFormat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qFormat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8">
    <w:name w:val="Strong"/>
    <w:basedOn w:val="a2"/>
    <w:uiPriority w:val="22"/>
    <w:qFormat/>
    <w:rPr>
      <w:b/>
      <w:bCs/>
    </w:rPr>
  </w:style>
  <w:style w:type="character" w:styleId="af9">
    <w:name w:val="Emphasis"/>
    <w:basedOn w:val="a2"/>
    <w:uiPriority w:val="20"/>
    <w:qFormat/>
    <w:rPr>
      <w:i/>
      <w:iCs/>
    </w:rPr>
  </w:style>
  <w:style w:type="character" w:customStyle="1" w:styleId="Char3">
    <w:name w:val="页眉 Char"/>
    <w:basedOn w:val="a2"/>
    <w:link w:val="ac"/>
    <w:uiPriority w:val="99"/>
    <w:qFormat/>
  </w:style>
  <w:style w:type="character" w:customStyle="1" w:styleId="Char2">
    <w:name w:val="页脚 Char"/>
    <w:basedOn w:val="a2"/>
    <w:link w:val="ab"/>
    <w:uiPriority w:val="99"/>
    <w:qFormat/>
  </w:style>
  <w:style w:type="paragraph" w:styleId="afa">
    <w:name w:val="No Spacing"/>
    <w:uiPriority w:val="1"/>
    <w:qFormat/>
    <w:rPr>
      <w:sz w:val="22"/>
      <w:szCs w:val="22"/>
      <w:lang w:eastAsia="en-US"/>
    </w:rPr>
  </w:style>
  <w:style w:type="character" w:customStyle="1" w:styleId="1Char">
    <w:name w:val="标题 1 Char"/>
    <w:basedOn w:val="a2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标题 2 Char"/>
    <w:basedOn w:val="a2"/>
    <w:link w:val="21"/>
    <w:uiPriority w:val="9"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标题 3 Char"/>
    <w:basedOn w:val="a2"/>
    <w:link w:val="31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Char5">
    <w:name w:val="标题 Char"/>
    <w:basedOn w:val="a2"/>
    <w:link w:val="af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4">
    <w:name w:val="副标题 Char"/>
    <w:basedOn w:val="a2"/>
    <w:link w:val="ad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b">
    <w:name w:val="List Paragraph"/>
    <w:basedOn w:val="a1"/>
    <w:uiPriority w:val="34"/>
    <w:qFormat/>
    <w:pPr>
      <w:ind w:left="720"/>
      <w:contextualSpacing/>
    </w:pPr>
  </w:style>
  <w:style w:type="character" w:customStyle="1" w:styleId="Char0">
    <w:name w:val="正文文本 Char"/>
    <w:basedOn w:val="a2"/>
    <w:link w:val="a8"/>
    <w:uiPriority w:val="99"/>
    <w:qFormat/>
  </w:style>
  <w:style w:type="character" w:customStyle="1" w:styleId="2Char0">
    <w:name w:val="正文文本 2 Char"/>
    <w:basedOn w:val="a2"/>
    <w:link w:val="23"/>
    <w:uiPriority w:val="99"/>
    <w:qFormat/>
  </w:style>
  <w:style w:type="character" w:customStyle="1" w:styleId="3Char0">
    <w:name w:val="正文文本 3 Char"/>
    <w:basedOn w:val="a2"/>
    <w:link w:val="33"/>
    <w:uiPriority w:val="99"/>
    <w:qFormat/>
    <w:rPr>
      <w:sz w:val="16"/>
      <w:szCs w:val="16"/>
    </w:rPr>
  </w:style>
  <w:style w:type="character" w:customStyle="1" w:styleId="Char">
    <w:name w:val="宏文本 Char"/>
    <w:basedOn w:val="a2"/>
    <w:link w:val="a5"/>
    <w:uiPriority w:val="99"/>
    <w:qFormat/>
    <w:rPr>
      <w:rFonts w:ascii="Courier" w:hAnsi="Courier"/>
      <w:sz w:val="20"/>
      <w:szCs w:val="20"/>
    </w:rPr>
  </w:style>
  <w:style w:type="paragraph" w:styleId="afc">
    <w:name w:val="Quote"/>
    <w:basedOn w:val="a1"/>
    <w:next w:val="a1"/>
    <w:link w:val="Char6"/>
    <w:uiPriority w:val="29"/>
    <w:qFormat/>
    <w:rPr>
      <w:i/>
      <w:iCs/>
      <w:color w:val="000000" w:themeColor="text1"/>
    </w:rPr>
  </w:style>
  <w:style w:type="character" w:customStyle="1" w:styleId="Char6">
    <w:name w:val="引用 Char"/>
    <w:basedOn w:val="a2"/>
    <w:link w:val="afc"/>
    <w:uiPriority w:val="29"/>
    <w:qFormat/>
    <w:rPr>
      <w:i/>
      <w:iCs/>
      <w:color w:val="000000" w:themeColor="text1"/>
    </w:rPr>
  </w:style>
  <w:style w:type="character" w:customStyle="1" w:styleId="4Char">
    <w:name w:val="标题 4 Char"/>
    <w:basedOn w:val="a2"/>
    <w:link w:val="4"/>
    <w:uiPriority w:val="9"/>
    <w:semiHidden/>
    <w:qFormat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2"/>
    <w:link w:val="5"/>
    <w:uiPriority w:val="9"/>
    <w:semiHidden/>
    <w:qFormat/>
    <w:rPr>
      <w:rFonts w:asciiTheme="majorHAnsi" w:eastAsiaTheme="majorEastAsia" w:hAnsiTheme="majorHAnsi" w:cstheme="majorBidi"/>
      <w:color w:val="244061" w:themeColor="accent1" w:themeShade="80"/>
    </w:rPr>
  </w:style>
  <w:style w:type="character" w:customStyle="1" w:styleId="6Char">
    <w:name w:val="标题 6 Char"/>
    <w:basedOn w:val="a2"/>
    <w:link w:val="6"/>
    <w:uiPriority w:val="9"/>
    <w:semiHidden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customStyle="1" w:styleId="7Char">
    <w:name w:val="标题 7 Char"/>
    <w:basedOn w:val="a2"/>
    <w:link w:val="7"/>
    <w:uiPriority w:val="9"/>
    <w:semiHidden/>
    <w:qFormat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2"/>
    <w:link w:val="8"/>
    <w:uiPriority w:val="9"/>
    <w:semiHidden/>
    <w:qFormat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2"/>
    <w:link w:val="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d">
    <w:name w:val="Intense Quote"/>
    <w:basedOn w:val="a1"/>
    <w:next w:val="a1"/>
    <w:link w:val="Char7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7">
    <w:name w:val="明显引用 Char"/>
    <w:basedOn w:val="a2"/>
    <w:link w:val="afd"/>
    <w:uiPriority w:val="30"/>
    <w:qFormat/>
    <w:rPr>
      <w:b/>
      <w:bCs/>
      <w:i/>
      <w:iCs/>
      <w:color w:val="4F81BD" w:themeColor="accent1"/>
    </w:rPr>
  </w:style>
  <w:style w:type="character" w:customStyle="1" w:styleId="13">
    <w:name w:val="不明显强调1"/>
    <w:basedOn w:val="a2"/>
    <w:uiPriority w:val="19"/>
    <w:qFormat/>
    <w:rPr>
      <w:i/>
      <w:iCs/>
      <w:color w:val="7F7F7F" w:themeColor="text1" w:themeTint="80"/>
    </w:rPr>
  </w:style>
  <w:style w:type="character" w:customStyle="1" w:styleId="14">
    <w:name w:val="明显强调1"/>
    <w:basedOn w:val="a2"/>
    <w:uiPriority w:val="21"/>
    <w:qFormat/>
    <w:rPr>
      <w:b/>
      <w:bCs/>
      <w:i/>
      <w:iCs/>
      <w:color w:val="4F81BD" w:themeColor="accent1"/>
    </w:rPr>
  </w:style>
  <w:style w:type="character" w:customStyle="1" w:styleId="15">
    <w:name w:val="不明显参考1"/>
    <w:basedOn w:val="a2"/>
    <w:uiPriority w:val="31"/>
    <w:qFormat/>
    <w:rPr>
      <w:smallCaps/>
      <w:color w:val="C0504D" w:themeColor="accent2"/>
      <w:u w:val="single"/>
    </w:rPr>
  </w:style>
  <w:style w:type="character" w:customStyle="1" w:styleId="16">
    <w:name w:val="明显参考1"/>
    <w:basedOn w:val="a2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customStyle="1" w:styleId="17">
    <w:name w:val="书籍标题1"/>
    <w:basedOn w:val="a2"/>
    <w:uiPriority w:val="33"/>
    <w:qFormat/>
    <w:rPr>
      <w:b/>
      <w:bCs/>
      <w:smallCaps/>
      <w:spacing w:val="5"/>
    </w:rPr>
  </w:style>
  <w:style w:type="paragraph" w:customStyle="1" w:styleId="TOC1">
    <w:name w:val="TOC 标题1"/>
    <w:basedOn w:val="1"/>
    <w:next w:val="a1"/>
    <w:uiPriority w:val="39"/>
    <w:semiHidden/>
    <w:unhideWhenUsed/>
    <w:qFormat/>
    <w:pPr>
      <w:outlineLvl w:val="9"/>
    </w:pPr>
  </w:style>
  <w:style w:type="paragraph" w:customStyle="1" w:styleId="TitleX">
    <w:name w:val="TitleX"/>
    <w:qFormat/>
    <w:pPr>
      <w:spacing w:before="200" w:after="80" w:line="276" w:lineRule="auto"/>
    </w:pPr>
    <w:rPr>
      <w:rFonts w:ascii="微软雅黑" w:eastAsia="微软雅黑" w:hAnsi="微软雅黑"/>
      <w:b/>
      <w:color w:val="1F4E79"/>
      <w:sz w:val="36"/>
      <w:szCs w:val="22"/>
      <w:lang w:eastAsia="en-US"/>
    </w:rPr>
  </w:style>
  <w:style w:type="character" w:customStyle="1" w:styleId="Char1">
    <w:name w:val="批注框文本 Char"/>
    <w:basedOn w:val="a2"/>
    <w:link w:val="aa"/>
    <w:uiPriority w:val="99"/>
    <w:semiHidden/>
    <w:rPr>
      <w:rFonts w:ascii="微软雅黑" w:eastAsia="微软雅黑" w:hAnsi="微软雅黑"/>
      <w:sz w:val="18"/>
      <w:szCs w:val="18"/>
      <w:lang w:eastAsia="en-US"/>
    </w:rPr>
  </w:style>
  <w:style w:type="paragraph" w:customStyle="1" w:styleId="18">
    <w:name w:val="修订1"/>
    <w:hidden/>
    <w:uiPriority w:val="99"/>
    <w:unhideWhenUsed/>
    <w:qFormat/>
    <w:rPr>
      <w:rFonts w:ascii="微软雅黑" w:eastAsia="微软雅黑" w:hAnsi="微软雅黑"/>
      <w:sz w:val="21"/>
      <w:szCs w:val="22"/>
      <w:lang w:eastAsia="en-US"/>
    </w:rPr>
  </w:style>
  <w:style w:type="character" w:styleId="afe">
    <w:name w:val="annotation reference"/>
    <w:basedOn w:val="a2"/>
    <w:uiPriority w:val="99"/>
    <w:semiHidden/>
    <w:unhideWhenUsed/>
    <w:rPr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1" w:defQFormat="1" w:count="267">
    <w:lsdException w:name="Normal" w:uiPriority="0" w:unhideWhenUsed="0"/>
    <w:lsdException w:name="heading 1" w:uiPriority="9" w:unhideWhenUsed="0"/>
    <w:lsdException w:name="heading 2" w:uiPriority="9"/>
    <w:lsdException w:name="heading 3" w:uiPriority="9"/>
    <w:lsdException w:name="heading 4" w:semiHidden="1" w:uiPriority="9"/>
    <w:lsdException w:name="heading 5" w:semiHidden="1" w:uiPriority="9"/>
    <w:lsdException w:name="heading 6" w:semiHidden="1" w:uiPriority="9"/>
    <w:lsdException w:name="heading 7" w:semiHidden="1" w:uiPriority="9"/>
    <w:lsdException w:name="heading 8" w:semiHidden="1" w:uiPriority="9"/>
    <w:lsdException w:name="heading 9" w:semiHidden="1" w:uiPriority="9"/>
    <w:lsdException w:name="index 1" w:semiHidden="1" w:qFormat="0"/>
    <w:lsdException w:name="index 2" w:semiHidden="1" w:qFormat="0"/>
    <w:lsdException w:name="index 3" w:semiHidden="1" w:qFormat="0"/>
    <w:lsdException w:name="index 4" w:semiHidden="1" w:qFormat="0"/>
    <w:lsdException w:name="index 5" w:semiHidden="1" w:qFormat="0"/>
    <w:lsdException w:name="index 6" w:semiHidden="1" w:qFormat="0"/>
    <w:lsdException w:name="index 7" w:semiHidden="1" w:qFormat="0"/>
    <w:lsdException w:name="index 8" w:semiHidden="1" w:qFormat="0"/>
    <w:lsdException w:name="index 9" w:semiHidden="1" w:qFormat="0"/>
    <w:lsdException w:name="toc 1" w:semiHidden="1" w:uiPriority="39" w:qFormat="0"/>
    <w:lsdException w:name="toc 2" w:semiHidden="1" w:uiPriority="39" w:qFormat="0"/>
    <w:lsdException w:name="toc 3" w:semiHidden="1" w:uiPriority="39" w:qFormat="0"/>
    <w:lsdException w:name="toc 4" w:semiHidden="1" w:uiPriority="39" w:qFormat="0"/>
    <w:lsdException w:name="toc 5" w:semiHidden="1" w:uiPriority="39" w:qFormat="0"/>
    <w:lsdException w:name="toc 6" w:semiHidden="1" w:uiPriority="39" w:qFormat="0"/>
    <w:lsdException w:name="toc 7" w:semiHidden="1" w:uiPriority="39" w:qFormat="0"/>
    <w:lsdException w:name="toc 8" w:semiHidden="1" w:uiPriority="39" w:qFormat="0"/>
    <w:lsdException w:name="toc 9" w:semiHidden="1" w:uiPriority="39" w:qFormat="0"/>
    <w:lsdException w:name="Normal Indent" w:semiHidden="1" w:qFormat="0"/>
    <w:lsdException w:name="footnote text" w:semiHidden="1" w:qFormat="0"/>
    <w:lsdException w:name="annotation text" w:semiHidden="1" w:qFormat="0"/>
    <w:lsdException w:name="index heading" w:semiHidden="1" w:qFormat="0"/>
    <w:lsdException w:name="caption" w:semiHidden="1" w:uiPriority="35"/>
    <w:lsdException w:name="table of figures" w:semiHidden="1" w:qFormat="0"/>
    <w:lsdException w:name="envelope address" w:semiHidden="1" w:qFormat="0"/>
    <w:lsdException w:name="envelope return" w:semiHidden="1" w:qFormat="0"/>
    <w:lsdException w:name="footnote reference" w:semiHidden="1" w:qFormat="0"/>
    <w:lsdException w:name="annotation reference" w:semiHidden="1" w:qFormat="0"/>
    <w:lsdException w:name="line number" w:semiHidden="1" w:qFormat="0"/>
    <w:lsdException w:name="page number" w:semiHidden="1" w:qFormat="0"/>
    <w:lsdException w:name="endnote reference" w:semiHidden="1" w:qFormat="0"/>
    <w:lsdException w:name="endnote text" w:semiHidden="1" w:qFormat="0"/>
    <w:lsdException w:name="table of authorities" w:semiHidden="1" w:qFormat="0"/>
    <w:lsdException w:name="toa heading" w:semiHidden="1" w:qFormat="0"/>
    <w:lsdException w:name="List 4" w:semiHidden="1" w:qFormat="0"/>
    <w:lsdException w:name="List 5" w:semiHidden="1" w:qFormat="0"/>
    <w:lsdException w:name="List Bullet 4" w:semiHidden="1" w:qFormat="0"/>
    <w:lsdException w:name="List Bullet 5" w:semiHidden="1" w:qFormat="0"/>
    <w:lsdException w:name="List Number 4" w:semiHidden="1" w:qFormat="0"/>
    <w:lsdException w:name="List Number 5" w:semiHidden="1" w:qFormat="0"/>
    <w:lsdException w:name="Title" w:uiPriority="10" w:unhideWhenUsed="0"/>
    <w:lsdException w:name="Closing" w:semiHidden="1" w:qFormat="0"/>
    <w:lsdException w:name="Signature" w:semiHidden="1" w:qFormat="0"/>
    <w:lsdException w:name="Default Paragraph Font" w:semiHidden="1" w:uiPriority="1" w:qFormat="0"/>
    <w:lsdException w:name="Body Text Indent" w:semiHidden="1" w:qFormat="0"/>
    <w:lsdException w:name="List Continue 4" w:semiHidden="1" w:qFormat="0"/>
    <w:lsdException w:name="List Continue 5" w:semiHidden="1" w:qFormat="0"/>
    <w:lsdException w:name="Message Header" w:semiHidden="1" w:qFormat="0"/>
    <w:lsdException w:name="Subtitle" w:uiPriority="11" w:unhideWhenUsed="0"/>
    <w:lsdException w:name="Salutation" w:semiHidden="1" w:qFormat="0"/>
    <w:lsdException w:name="Date" w:semiHidden="1" w:qFormat="0"/>
    <w:lsdException w:name="Body Text First Indent" w:semiHidden="1" w:qFormat="0"/>
    <w:lsdException w:name="Body Text First Indent 2" w:semiHidden="1" w:qFormat="0"/>
    <w:lsdException w:name="Note Heading" w:semiHidden="1" w:qFormat="0"/>
    <w:lsdException w:name="Body Text Indent 2" w:semiHidden="1" w:qFormat="0"/>
    <w:lsdException w:name="Body Text Indent 3" w:semiHidden="1" w:qFormat="0"/>
    <w:lsdException w:name="Block Text" w:semiHidden="1" w:qFormat="0"/>
    <w:lsdException w:name="Hyperlink" w:semiHidden="1" w:qFormat="0"/>
    <w:lsdException w:name="FollowedHyperlink" w:semiHidden="1" w:qFormat="0"/>
    <w:lsdException w:name="Strong" w:uiPriority="22" w:unhideWhenUsed="0"/>
    <w:lsdException w:name="Emphasis" w:uiPriority="20" w:unhideWhenUsed="0"/>
    <w:lsdException w:name="Document Map" w:semiHidden="1" w:qFormat="0"/>
    <w:lsdException w:name="Plain Text" w:semiHidden="1" w:qFormat="0"/>
    <w:lsdException w:name="E-mail Signature" w:semiHidden="1" w:qFormat="0"/>
    <w:lsdException w:name="HTML Top of Form" w:semiHidden="1" w:qFormat="0"/>
    <w:lsdException w:name="HTML Bottom of Form" w:semiHidden="1" w:qFormat="0"/>
    <w:lsdException w:name="Normal (Web)" w:semiHidden="1" w:qFormat="0"/>
    <w:lsdException w:name="HTML Acronym" w:semiHidden="1" w:qFormat="0"/>
    <w:lsdException w:name="HTML Address" w:semiHidden="1" w:qFormat="0"/>
    <w:lsdException w:name="HTML Cite" w:semiHidden="1" w:qFormat="0"/>
    <w:lsdException w:name="HTML Code" w:semiHidden="1" w:qFormat="0"/>
    <w:lsdException w:name="HTML Definition" w:semiHidden="1" w:qFormat="0"/>
    <w:lsdException w:name="HTML Keyboard" w:semiHidden="1" w:qFormat="0"/>
    <w:lsdException w:name="HTML Preformatted" w:semiHidden="1" w:qFormat="0"/>
    <w:lsdException w:name="HTML Sample" w:semiHidden="1" w:qFormat="0"/>
    <w:lsdException w:name="HTML Typewriter" w:semiHidden="1" w:qFormat="0"/>
    <w:lsdException w:name="HTML Variable" w:semiHidden="1" w:qFormat="0"/>
    <w:lsdException w:name="Normal Table" w:semiHidden="1" w:qFormat="0"/>
    <w:lsdException w:name="annotation subject" w:semiHidden="1" w:qFormat="0"/>
    <w:lsdException w:name="No List" w:semiHidden="1" w:qFormat="0"/>
    <w:lsdException w:name="Outline List 1" w:semiHidden="1" w:qFormat="0"/>
    <w:lsdException w:name="Outline List 2" w:semiHidden="1" w:qFormat="0"/>
    <w:lsdException w:name="Outline List 3" w:semiHidden="1" w:qFormat="0"/>
    <w:lsdException w:name="Table Simple 1" w:semiHidden="1" w:qFormat="0"/>
    <w:lsdException w:name="Table Simple 2" w:semiHidden="1" w:qFormat="0"/>
    <w:lsdException w:name="Table Simple 3" w:semiHidden="1" w:qFormat="0"/>
    <w:lsdException w:name="Table Classic 1" w:semiHidden="1" w:qFormat="0"/>
    <w:lsdException w:name="Table Classic 2" w:semiHidden="1" w:qFormat="0"/>
    <w:lsdException w:name="Table Classic 3" w:semiHidden="1" w:qFormat="0"/>
    <w:lsdException w:name="Table Classic 4" w:semiHidden="1" w:qFormat="0"/>
    <w:lsdException w:name="Table Colorful 1" w:semiHidden="1" w:qFormat="0"/>
    <w:lsdException w:name="Table Colorful 2" w:semiHidden="1" w:qFormat="0"/>
    <w:lsdException w:name="Table Colorful 3" w:semiHidden="1" w:qFormat="0"/>
    <w:lsdException w:name="Table Columns 1" w:semiHidden="1" w:qFormat="0"/>
    <w:lsdException w:name="Table Columns 2" w:semiHidden="1" w:qFormat="0"/>
    <w:lsdException w:name="Table Columns 3" w:semiHidden="1" w:qFormat="0"/>
    <w:lsdException w:name="Table Columns 4" w:semiHidden="1" w:qFormat="0"/>
    <w:lsdException w:name="Table Columns 5" w:semiHidden="1" w:qFormat="0"/>
    <w:lsdException w:name="Table Grid 1" w:semiHidden="1" w:qFormat="0"/>
    <w:lsdException w:name="Table Grid 2" w:semiHidden="1" w:qFormat="0"/>
    <w:lsdException w:name="Table Grid 3" w:semiHidden="1" w:qFormat="0"/>
    <w:lsdException w:name="Table Grid 4" w:semiHidden="1" w:qFormat="0"/>
    <w:lsdException w:name="Table Grid 5" w:semiHidden="1" w:qFormat="0"/>
    <w:lsdException w:name="Table Grid 6" w:semiHidden="1" w:qFormat="0"/>
    <w:lsdException w:name="Table Grid 7" w:semiHidden="1" w:qFormat="0"/>
    <w:lsdException w:name="Table Grid 8" w:semiHidden="1" w:qFormat="0"/>
    <w:lsdException w:name="Table List 1" w:semiHidden="1" w:qFormat="0"/>
    <w:lsdException w:name="Table List 2" w:semiHidden="1" w:qFormat="0"/>
    <w:lsdException w:name="Table List 3" w:semiHidden="1" w:qFormat="0"/>
    <w:lsdException w:name="Table List 4" w:semiHidden="1" w:qFormat="0"/>
    <w:lsdException w:name="Table List 5" w:semiHidden="1" w:qFormat="0"/>
    <w:lsdException w:name="Table List 6" w:semiHidden="1" w:qFormat="0"/>
    <w:lsdException w:name="Table List 7" w:semiHidden="1" w:qFormat="0"/>
    <w:lsdException w:name="Table List 8" w:semiHidden="1" w:qFormat="0"/>
    <w:lsdException w:name="Table 3D effects 1" w:semiHidden="1" w:qFormat="0"/>
    <w:lsdException w:name="Table 3D effects 2" w:semiHidden="1" w:qFormat="0"/>
    <w:lsdException w:name="Table 3D effects 3" w:semiHidden="1" w:qFormat="0"/>
    <w:lsdException w:name="Table Contemporary" w:semiHidden="1" w:qFormat="0"/>
    <w:lsdException w:name="Table Elegant" w:semiHidden="1" w:qFormat="0"/>
    <w:lsdException w:name="Table Professional" w:semiHidden="1" w:qFormat="0"/>
    <w:lsdException w:name="Table Subtle 1" w:semiHidden="1" w:qFormat="0"/>
    <w:lsdException w:name="Table Subtle 2" w:semiHidden="1" w:qFormat="0"/>
    <w:lsdException w:name="Table Web 1" w:semiHidden="1" w:qFormat="0"/>
    <w:lsdException w:name="Table Web 2" w:semiHidden="1" w:qFormat="0"/>
    <w:lsdException w:name="Table Web 3" w:semiHidden="1" w:qFormat="0"/>
    <w:lsdException w:name="Balloon Text" w:semiHidden="1" w:qFormat="0"/>
    <w:lsdException w:name="Table Grid" w:uiPriority="59" w:unhideWhenUsed="0"/>
    <w:lsdException w:name="Table Theme" w:semiHidden="1" w:qFormat="0"/>
    <w:lsdException w:name="Placeholder Text" w:semiHidden="1" w:qFormat="0"/>
    <w:lsdException w:name="No Spacing" w:uiPriority="1" w:unhideWhenUsed="0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qFormat="0"/>
    <w:lsdException w:name="List Paragraph" w:uiPriority="34" w:unhideWhenUsed="0"/>
    <w:lsdException w:name="Quote" w:uiPriority="29" w:unhideWhenUsed="0"/>
    <w:lsdException w:name="Intense Quote" w:uiPriority="30" w:unhideWhenUsed="0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 w:qFormat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/>
    <w:lsdException w:name="Intense Emphasis" w:uiPriority="21" w:unhideWhenUsed="0"/>
    <w:lsdException w:name="Subtle Reference" w:uiPriority="31" w:unhideWhenUsed="0"/>
    <w:lsdException w:name="Intense Reference" w:uiPriority="32" w:unhideWhenUsed="0"/>
    <w:lsdException w:name="Book Title" w:uiPriority="33" w:unhideWhenUsed="0"/>
    <w:lsdException w:name="Bibliography" w:semiHidden="1" w:uiPriority="37" w:qFormat="0"/>
    <w:lsdException w:name="TOC Heading" w:semiHidden="1" w:uiPriority="39"/>
  </w:latentStyles>
  <w:style w:type="paragraph" w:default="1" w:styleId="a1">
    <w:name w:val="Normal"/>
    <w:qFormat/>
    <w:pPr>
      <w:spacing w:after="200" w:line="276" w:lineRule="auto"/>
    </w:pPr>
    <w:rPr>
      <w:rFonts w:ascii="微软雅黑" w:eastAsia="微软雅黑" w:hAnsi="微软雅黑"/>
      <w:sz w:val="21"/>
      <w:szCs w:val="22"/>
      <w:lang w:eastAsia="en-US"/>
    </w:rPr>
  </w:style>
  <w:style w:type="paragraph" w:styleId="1">
    <w:name w:val="heading 1"/>
    <w:basedOn w:val="a1"/>
    <w:next w:val="a1"/>
    <w:link w:val="1Char"/>
    <w:uiPriority w:val="9"/>
    <w:qFormat/>
    <w:pPr>
      <w:keepNext/>
      <w:keepLines/>
      <w:spacing w:before="200" w:after="80"/>
      <w:outlineLvl w:val="0"/>
    </w:pPr>
    <w:rPr>
      <w:rFonts w:asciiTheme="majorHAnsi" w:eastAsiaTheme="majorEastAsia" w:hAnsiTheme="majorHAnsi" w:cstheme="majorBidi"/>
      <w:b/>
      <w:bCs/>
      <w:color w:val="1F4E79"/>
      <w:sz w:val="28"/>
      <w:szCs w:val="28"/>
    </w:rPr>
  </w:style>
  <w:style w:type="paragraph" w:styleId="21">
    <w:name w:val="heading 2"/>
    <w:basedOn w:val="a1"/>
    <w:next w:val="a1"/>
    <w:link w:val="2Char"/>
    <w:uiPriority w:val="9"/>
    <w:unhideWhenUsed/>
    <w:qFormat/>
    <w:pPr>
      <w:keepNext/>
      <w:keepLines/>
      <w:spacing w:before="200" w:after="80"/>
      <w:outlineLvl w:val="1"/>
    </w:pPr>
    <w:rPr>
      <w:rFonts w:asciiTheme="majorHAnsi" w:eastAsiaTheme="majorEastAsia" w:hAnsiTheme="majorHAnsi" w:cstheme="majorBidi"/>
      <w:b/>
      <w:bCs/>
      <w:color w:val="2E3A46"/>
      <w:sz w:val="23"/>
      <w:szCs w:val="26"/>
    </w:rPr>
  </w:style>
  <w:style w:type="paragraph" w:styleId="31">
    <w:name w:val="heading 3"/>
    <w:basedOn w:val="a1"/>
    <w:next w:val="a1"/>
    <w:link w:val="3Char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Char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Char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6">
    <w:name w:val="heading 6"/>
    <w:basedOn w:val="a1"/>
    <w:next w:val="a1"/>
    <w:link w:val="6Char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7">
    <w:name w:val="heading 7"/>
    <w:basedOn w:val="a1"/>
    <w:next w:val="a1"/>
    <w:link w:val="7Char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Char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Char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Char"/>
    <w:uiPriority w:val="99"/>
    <w:unhideWhenUsed/>
    <w:qFormat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/>
      <w:lang w:eastAsia="en-US"/>
    </w:rPr>
  </w:style>
  <w:style w:type="paragraph" w:styleId="32">
    <w:name w:val="List 3"/>
    <w:basedOn w:val="a1"/>
    <w:uiPriority w:val="99"/>
    <w:unhideWhenUsed/>
    <w:qFormat/>
    <w:pPr>
      <w:ind w:left="1080" w:hanging="360"/>
      <w:contextualSpacing/>
    </w:pPr>
  </w:style>
  <w:style w:type="paragraph" w:styleId="2">
    <w:name w:val="List Number 2"/>
    <w:basedOn w:val="a1"/>
    <w:uiPriority w:val="99"/>
    <w:unhideWhenUsed/>
    <w:qFormat/>
    <w:pPr>
      <w:numPr>
        <w:numId w:val="1"/>
      </w:numPr>
      <w:contextualSpacing/>
    </w:pPr>
  </w:style>
  <w:style w:type="paragraph" w:styleId="a">
    <w:name w:val="List Number"/>
    <w:basedOn w:val="a1"/>
    <w:uiPriority w:val="99"/>
    <w:unhideWhenUsed/>
    <w:qFormat/>
    <w:pPr>
      <w:numPr>
        <w:numId w:val="2"/>
      </w:numPr>
      <w:contextualSpacing/>
    </w:pPr>
  </w:style>
  <w:style w:type="paragraph" w:styleId="a6">
    <w:name w:val="caption"/>
    <w:basedOn w:val="a1"/>
    <w:next w:val="a1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0">
    <w:name w:val="List Bullet"/>
    <w:basedOn w:val="a1"/>
    <w:uiPriority w:val="99"/>
    <w:unhideWhenUsed/>
    <w:qFormat/>
    <w:pPr>
      <w:numPr>
        <w:numId w:val="3"/>
      </w:numPr>
      <w:contextualSpacing/>
    </w:pPr>
  </w:style>
  <w:style w:type="paragraph" w:styleId="a7">
    <w:name w:val="annotation text"/>
    <w:basedOn w:val="a1"/>
    <w:uiPriority w:val="99"/>
    <w:semiHidden/>
    <w:unhideWhenUsed/>
  </w:style>
  <w:style w:type="paragraph" w:styleId="33">
    <w:name w:val="Body Text 3"/>
    <w:basedOn w:val="a1"/>
    <w:link w:val="3Char0"/>
    <w:uiPriority w:val="99"/>
    <w:unhideWhenUsed/>
    <w:qFormat/>
    <w:pPr>
      <w:spacing w:after="120"/>
    </w:pPr>
    <w:rPr>
      <w:sz w:val="16"/>
      <w:szCs w:val="16"/>
    </w:rPr>
  </w:style>
  <w:style w:type="paragraph" w:styleId="30">
    <w:name w:val="List Bullet 3"/>
    <w:basedOn w:val="a1"/>
    <w:uiPriority w:val="99"/>
    <w:unhideWhenUsed/>
    <w:qFormat/>
    <w:pPr>
      <w:numPr>
        <w:numId w:val="4"/>
      </w:numPr>
      <w:contextualSpacing/>
    </w:pPr>
  </w:style>
  <w:style w:type="paragraph" w:styleId="a8">
    <w:name w:val="Body Text"/>
    <w:basedOn w:val="a1"/>
    <w:link w:val="Char0"/>
    <w:uiPriority w:val="99"/>
    <w:unhideWhenUsed/>
    <w:qFormat/>
    <w:pPr>
      <w:spacing w:after="120"/>
    </w:pPr>
  </w:style>
  <w:style w:type="paragraph" w:styleId="3">
    <w:name w:val="List Number 3"/>
    <w:basedOn w:val="a1"/>
    <w:uiPriority w:val="99"/>
    <w:unhideWhenUsed/>
    <w:qFormat/>
    <w:pPr>
      <w:numPr>
        <w:numId w:val="5"/>
      </w:numPr>
      <w:contextualSpacing/>
    </w:pPr>
  </w:style>
  <w:style w:type="paragraph" w:styleId="22">
    <w:name w:val="List 2"/>
    <w:basedOn w:val="a1"/>
    <w:uiPriority w:val="99"/>
    <w:unhideWhenUsed/>
    <w:qFormat/>
    <w:pPr>
      <w:ind w:left="720" w:hanging="360"/>
      <w:contextualSpacing/>
    </w:pPr>
  </w:style>
  <w:style w:type="paragraph" w:styleId="a9">
    <w:name w:val="List Continue"/>
    <w:basedOn w:val="a1"/>
    <w:uiPriority w:val="99"/>
    <w:unhideWhenUsed/>
    <w:qFormat/>
    <w:pPr>
      <w:spacing w:after="120"/>
      <w:ind w:left="360"/>
      <w:contextualSpacing/>
    </w:pPr>
  </w:style>
  <w:style w:type="paragraph" w:styleId="20">
    <w:name w:val="List Bullet 2"/>
    <w:basedOn w:val="a1"/>
    <w:uiPriority w:val="99"/>
    <w:unhideWhenUsed/>
    <w:qFormat/>
    <w:pPr>
      <w:numPr>
        <w:numId w:val="6"/>
      </w:numPr>
      <w:contextualSpacing/>
    </w:pPr>
  </w:style>
  <w:style w:type="paragraph" w:styleId="aa">
    <w:name w:val="Balloon Text"/>
    <w:basedOn w:val="a1"/>
    <w:link w:val="Char1"/>
    <w:uiPriority w:val="99"/>
    <w:semiHidden/>
    <w:unhideWhenUsed/>
    <w:pPr>
      <w:spacing w:after="0" w:line="240" w:lineRule="auto"/>
    </w:pPr>
    <w:rPr>
      <w:sz w:val="18"/>
      <w:szCs w:val="18"/>
    </w:rPr>
  </w:style>
  <w:style w:type="paragraph" w:styleId="ab">
    <w:name w:val="footer"/>
    <w:basedOn w:val="a1"/>
    <w:link w:val="Char2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ac">
    <w:name w:val="header"/>
    <w:basedOn w:val="a1"/>
    <w:link w:val="Char3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ad">
    <w:name w:val="Subtitle"/>
    <w:basedOn w:val="a1"/>
    <w:next w:val="a1"/>
    <w:link w:val="Char4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"/>
    <w:basedOn w:val="a1"/>
    <w:uiPriority w:val="99"/>
    <w:unhideWhenUsed/>
    <w:qFormat/>
    <w:pPr>
      <w:ind w:left="360" w:hanging="360"/>
      <w:contextualSpacing/>
    </w:pPr>
  </w:style>
  <w:style w:type="paragraph" w:styleId="23">
    <w:name w:val="Body Text 2"/>
    <w:basedOn w:val="a1"/>
    <w:link w:val="2Char0"/>
    <w:uiPriority w:val="99"/>
    <w:unhideWhenUsed/>
    <w:qFormat/>
    <w:pPr>
      <w:spacing w:after="120" w:line="480" w:lineRule="auto"/>
    </w:pPr>
  </w:style>
  <w:style w:type="paragraph" w:styleId="24">
    <w:name w:val="List Continue 2"/>
    <w:basedOn w:val="a1"/>
    <w:uiPriority w:val="99"/>
    <w:unhideWhenUsed/>
    <w:qFormat/>
    <w:pPr>
      <w:spacing w:after="120"/>
      <w:ind w:left="720"/>
      <w:contextualSpacing/>
    </w:pPr>
  </w:style>
  <w:style w:type="paragraph" w:styleId="34">
    <w:name w:val="List Continue 3"/>
    <w:basedOn w:val="a1"/>
    <w:uiPriority w:val="99"/>
    <w:unhideWhenUsed/>
    <w:qFormat/>
    <w:pPr>
      <w:spacing w:after="120"/>
      <w:ind w:left="1080"/>
      <w:contextualSpacing/>
    </w:pPr>
  </w:style>
  <w:style w:type="paragraph" w:styleId="af">
    <w:name w:val="Title"/>
    <w:basedOn w:val="a1"/>
    <w:next w:val="a1"/>
    <w:link w:val="Char5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af0">
    <w:name w:val="Table Grid"/>
    <w:basedOn w:val="a3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1">
    <w:name w:val="Light Shading"/>
    <w:basedOn w:val="a3"/>
    <w:uiPriority w:val="60"/>
    <w:qFormat/>
    <w:rPr>
      <w:color w:val="000000" w:themeColor="text1" w:themeShade="BF"/>
    </w:rPr>
    <w:tblPr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qFormat/>
    <w:rPr>
      <w:color w:val="365F91" w:themeColor="accent1" w:themeShade="BF"/>
    </w:rPr>
    <w:tblPr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qFormat/>
    <w:rPr>
      <w:color w:val="943634" w:themeColor="accent2" w:themeShade="BF"/>
    </w:rPr>
    <w:tblPr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qFormat/>
    <w:rPr>
      <w:color w:val="76923C" w:themeColor="accent3" w:themeShade="BF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qFormat/>
    <w:rPr>
      <w:color w:val="5F497A" w:themeColor="accent4" w:themeShade="BF"/>
    </w:rPr>
    <w:tblPr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qFormat/>
    <w:rPr>
      <w:color w:val="31849B" w:themeColor="accent5" w:themeShade="BF"/>
    </w:rPr>
    <w:tblPr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qFormat/>
    <w:rPr>
      <w:color w:val="E36C0A" w:themeColor="accent6" w:themeShade="BF"/>
    </w:rPr>
    <w:tblPr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2">
    <w:name w:val="Light List"/>
    <w:basedOn w:val="a3"/>
    <w:uiPriority w:val="61"/>
    <w:qFormat/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qFormat/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qFormat/>
    <w:tblPr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tblPr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qFormat/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qFormat/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qFormat/>
    <w:tblPr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3">
    <w:name w:val="Light Grid"/>
    <w:basedOn w:val="a3"/>
    <w:uiPriority w:val="62"/>
    <w:qFormat/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-11">
    <w:name w:val="Light Grid Accent 1"/>
    <w:basedOn w:val="a3"/>
    <w:uiPriority w:val="62"/>
    <w:qFormat/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</w:tcPr>
    </w:tblStylePr>
  </w:style>
  <w:style w:type="table" w:styleId="-21">
    <w:name w:val="Light Grid Accent 2"/>
    <w:basedOn w:val="a3"/>
    <w:uiPriority w:val="62"/>
    <w:qFormat/>
    <w:tblPr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</w:tcPr>
    </w:tblStylePr>
  </w:style>
  <w:style w:type="table" w:styleId="-31">
    <w:name w:val="Light Grid Accent 3"/>
    <w:basedOn w:val="a3"/>
    <w:uiPriority w:val="62"/>
    <w:qFormat/>
    <w:tblPr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</w:tcPr>
    </w:tblStylePr>
  </w:style>
  <w:style w:type="table" w:styleId="-41">
    <w:name w:val="Light Grid Accent 4"/>
    <w:basedOn w:val="a3"/>
    <w:uiPriority w:val="62"/>
    <w:qFormat/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</w:tcPr>
    </w:tblStylePr>
  </w:style>
  <w:style w:type="table" w:styleId="-51">
    <w:name w:val="Light Grid Accent 5"/>
    <w:basedOn w:val="a3"/>
    <w:uiPriority w:val="62"/>
    <w:qFormat/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</w:tcPr>
    </w:tblStylePr>
  </w:style>
  <w:style w:type="table" w:styleId="-61">
    <w:name w:val="Light Grid Accent 6"/>
    <w:basedOn w:val="a3"/>
    <w:uiPriority w:val="62"/>
    <w:qFormat/>
    <w:tblPr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</w:tcPr>
    </w:tblStylePr>
  </w:style>
  <w:style w:type="table" w:styleId="10">
    <w:name w:val="Medium Shading 1"/>
    <w:basedOn w:val="a3"/>
    <w:uiPriority w:val="63"/>
    <w:qFormat/>
    <w:tblPr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qFormat/>
    <w:tblPr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qFormat/>
    <w:tblPr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qFormat/>
    <w:tblPr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qFormat/>
    <w:tblPr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qFormat/>
    <w:tblPr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qFormat/>
    <w:tblPr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5">
    <w:name w:val="Medium Shading 2"/>
    <w:basedOn w:val="a3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1">
    <w:name w:val="Medium List 1"/>
    <w:basedOn w:val="a3"/>
    <w:uiPriority w:val="65"/>
    <w:qFormat/>
    <w:rPr>
      <w:color w:val="000000" w:themeColor="text1"/>
    </w:rPr>
    <w:tblPr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qFormat/>
    <w:rPr>
      <w:color w:val="000000" w:themeColor="text1"/>
    </w:rPr>
    <w:tblPr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qFormat/>
    <w:rPr>
      <w:color w:val="000000" w:themeColor="text1"/>
    </w:rPr>
    <w:tblPr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qFormat/>
    <w:rPr>
      <w:color w:val="000000" w:themeColor="text1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qFormat/>
    <w:rPr>
      <w:color w:val="000000" w:themeColor="text1"/>
    </w:rPr>
    <w:tblPr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qFormat/>
    <w:rPr>
      <w:color w:val="000000" w:themeColor="text1"/>
    </w:rPr>
    <w:tblPr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qFormat/>
    <w:rPr>
      <w:color w:val="000000" w:themeColor="text1"/>
    </w:rPr>
    <w:tblPr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6">
    <w:name w:val="Medium List 2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2">
    <w:name w:val="Medium Grid 1"/>
    <w:basedOn w:val="a3"/>
    <w:uiPriority w:val="67"/>
    <w:qFormat/>
    <w:tblPr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qFormat/>
    <w:tblPr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qFormat/>
    <w:tblPr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qFormat/>
    <w:tblPr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qFormat/>
    <w:tblPr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qFormat/>
    <w:tblPr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qFormat/>
    <w:tblPr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7">
    <w:name w:val="Medium Grid 2"/>
    <w:basedOn w:val="a3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5">
    <w:name w:val="Medium Grid 3"/>
    <w:basedOn w:val="a3"/>
    <w:uiPriority w:val="69"/>
    <w:qFormat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qFormat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qFormat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qFormat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qFormat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qFormat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qFormat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FBCAA2" w:themeFill="accent6" w:themeFillTint="7F"/>
      </w:tcPr>
    </w:tblStylePr>
  </w:style>
  <w:style w:type="table" w:styleId="af4">
    <w:name w:val="Dark List"/>
    <w:basedOn w:val="a3"/>
    <w:uiPriority w:val="70"/>
    <w:qFormat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qFormat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qFormat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qFormat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qFormat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qFormat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qFormat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5">
    <w:name w:val="Colorful Shading"/>
    <w:basedOn w:val="a3"/>
    <w:uiPriority w:val="71"/>
    <w:qFormat/>
    <w:rPr>
      <w:color w:val="000000" w:themeColor="text1"/>
    </w:rPr>
    <w:tblPr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qFormat/>
    <w:rPr>
      <w:color w:val="000000" w:themeColor="text1"/>
    </w:rPr>
    <w:tblPr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qFormat/>
    <w:rPr>
      <w:color w:val="000000" w:themeColor="text1"/>
    </w:rPr>
    <w:tblPr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qFormat/>
    <w:rPr>
      <w:color w:val="000000" w:themeColor="text1"/>
    </w:rPr>
    <w:tblPr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qFormat/>
    <w:rPr>
      <w:color w:val="000000" w:themeColor="text1"/>
    </w:rPr>
    <w:tblPr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qFormat/>
    <w:rPr>
      <w:color w:val="000000" w:themeColor="text1"/>
    </w:rPr>
    <w:tblPr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qFormat/>
    <w:rPr>
      <w:color w:val="000000" w:themeColor="text1"/>
    </w:rPr>
    <w:tblPr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6">
    <w:name w:val="Colorful List"/>
    <w:basedOn w:val="a3"/>
    <w:uiPriority w:val="72"/>
    <w:qFormat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qFormat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qFormat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qFormat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qFormat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qFormat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qFormat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7">
    <w:name w:val="Colorful Grid"/>
    <w:basedOn w:val="a3"/>
    <w:uiPriority w:val="73"/>
    <w:qFormat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qFormat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qFormat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qFormat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qFormat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qFormat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qFormat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8">
    <w:name w:val="Strong"/>
    <w:basedOn w:val="a2"/>
    <w:uiPriority w:val="22"/>
    <w:qFormat/>
    <w:rPr>
      <w:b/>
      <w:bCs/>
    </w:rPr>
  </w:style>
  <w:style w:type="character" w:styleId="af9">
    <w:name w:val="Emphasis"/>
    <w:basedOn w:val="a2"/>
    <w:uiPriority w:val="20"/>
    <w:qFormat/>
    <w:rPr>
      <w:i/>
      <w:iCs/>
    </w:rPr>
  </w:style>
  <w:style w:type="character" w:customStyle="1" w:styleId="Char3">
    <w:name w:val="页眉 Char"/>
    <w:basedOn w:val="a2"/>
    <w:link w:val="ac"/>
    <w:uiPriority w:val="99"/>
    <w:qFormat/>
  </w:style>
  <w:style w:type="character" w:customStyle="1" w:styleId="Char2">
    <w:name w:val="页脚 Char"/>
    <w:basedOn w:val="a2"/>
    <w:link w:val="ab"/>
    <w:uiPriority w:val="99"/>
    <w:qFormat/>
  </w:style>
  <w:style w:type="paragraph" w:styleId="afa">
    <w:name w:val="No Spacing"/>
    <w:uiPriority w:val="1"/>
    <w:qFormat/>
    <w:rPr>
      <w:sz w:val="22"/>
      <w:szCs w:val="22"/>
      <w:lang w:eastAsia="en-US"/>
    </w:rPr>
  </w:style>
  <w:style w:type="character" w:customStyle="1" w:styleId="1Char">
    <w:name w:val="标题 1 Char"/>
    <w:basedOn w:val="a2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标题 2 Char"/>
    <w:basedOn w:val="a2"/>
    <w:link w:val="21"/>
    <w:uiPriority w:val="9"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标题 3 Char"/>
    <w:basedOn w:val="a2"/>
    <w:link w:val="31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Char5">
    <w:name w:val="标题 Char"/>
    <w:basedOn w:val="a2"/>
    <w:link w:val="af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4">
    <w:name w:val="副标题 Char"/>
    <w:basedOn w:val="a2"/>
    <w:link w:val="ad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b">
    <w:name w:val="List Paragraph"/>
    <w:basedOn w:val="a1"/>
    <w:uiPriority w:val="34"/>
    <w:qFormat/>
    <w:pPr>
      <w:ind w:left="720"/>
      <w:contextualSpacing/>
    </w:pPr>
  </w:style>
  <w:style w:type="character" w:customStyle="1" w:styleId="Char0">
    <w:name w:val="正文文本 Char"/>
    <w:basedOn w:val="a2"/>
    <w:link w:val="a8"/>
    <w:uiPriority w:val="99"/>
    <w:qFormat/>
  </w:style>
  <w:style w:type="character" w:customStyle="1" w:styleId="2Char0">
    <w:name w:val="正文文本 2 Char"/>
    <w:basedOn w:val="a2"/>
    <w:link w:val="23"/>
    <w:uiPriority w:val="99"/>
    <w:qFormat/>
  </w:style>
  <w:style w:type="character" w:customStyle="1" w:styleId="3Char0">
    <w:name w:val="正文文本 3 Char"/>
    <w:basedOn w:val="a2"/>
    <w:link w:val="33"/>
    <w:uiPriority w:val="99"/>
    <w:qFormat/>
    <w:rPr>
      <w:sz w:val="16"/>
      <w:szCs w:val="16"/>
    </w:rPr>
  </w:style>
  <w:style w:type="character" w:customStyle="1" w:styleId="Char">
    <w:name w:val="宏文本 Char"/>
    <w:basedOn w:val="a2"/>
    <w:link w:val="a5"/>
    <w:uiPriority w:val="99"/>
    <w:qFormat/>
    <w:rPr>
      <w:rFonts w:ascii="Courier" w:hAnsi="Courier"/>
      <w:sz w:val="20"/>
      <w:szCs w:val="20"/>
    </w:rPr>
  </w:style>
  <w:style w:type="paragraph" w:styleId="afc">
    <w:name w:val="Quote"/>
    <w:basedOn w:val="a1"/>
    <w:next w:val="a1"/>
    <w:link w:val="Char6"/>
    <w:uiPriority w:val="29"/>
    <w:qFormat/>
    <w:rPr>
      <w:i/>
      <w:iCs/>
      <w:color w:val="000000" w:themeColor="text1"/>
    </w:rPr>
  </w:style>
  <w:style w:type="character" w:customStyle="1" w:styleId="Char6">
    <w:name w:val="引用 Char"/>
    <w:basedOn w:val="a2"/>
    <w:link w:val="afc"/>
    <w:uiPriority w:val="29"/>
    <w:qFormat/>
    <w:rPr>
      <w:i/>
      <w:iCs/>
      <w:color w:val="000000" w:themeColor="text1"/>
    </w:rPr>
  </w:style>
  <w:style w:type="character" w:customStyle="1" w:styleId="4Char">
    <w:name w:val="标题 4 Char"/>
    <w:basedOn w:val="a2"/>
    <w:link w:val="4"/>
    <w:uiPriority w:val="9"/>
    <w:semiHidden/>
    <w:qFormat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2"/>
    <w:link w:val="5"/>
    <w:uiPriority w:val="9"/>
    <w:semiHidden/>
    <w:qFormat/>
    <w:rPr>
      <w:rFonts w:asciiTheme="majorHAnsi" w:eastAsiaTheme="majorEastAsia" w:hAnsiTheme="majorHAnsi" w:cstheme="majorBidi"/>
      <w:color w:val="244061" w:themeColor="accent1" w:themeShade="80"/>
    </w:rPr>
  </w:style>
  <w:style w:type="character" w:customStyle="1" w:styleId="6Char">
    <w:name w:val="标题 6 Char"/>
    <w:basedOn w:val="a2"/>
    <w:link w:val="6"/>
    <w:uiPriority w:val="9"/>
    <w:semiHidden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customStyle="1" w:styleId="7Char">
    <w:name w:val="标题 7 Char"/>
    <w:basedOn w:val="a2"/>
    <w:link w:val="7"/>
    <w:uiPriority w:val="9"/>
    <w:semiHidden/>
    <w:qFormat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2"/>
    <w:link w:val="8"/>
    <w:uiPriority w:val="9"/>
    <w:semiHidden/>
    <w:qFormat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2"/>
    <w:link w:val="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d">
    <w:name w:val="Intense Quote"/>
    <w:basedOn w:val="a1"/>
    <w:next w:val="a1"/>
    <w:link w:val="Char7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7">
    <w:name w:val="明显引用 Char"/>
    <w:basedOn w:val="a2"/>
    <w:link w:val="afd"/>
    <w:uiPriority w:val="30"/>
    <w:qFormat/>
    <w:rPr>
      <w:b/>
      <w:bCs/>
      <w:i/>
      <w:iCs/>
      <w:color w:val="4F81BD" w:themeColor="accent1"/>
    </w:rPr>
  </w:style>
  <w:style w:type="character" w:customStyle="1" w:styleId="13">
    <w:name w:val="不明显强调1"/>
    <w:basedOn w:val="a2"/>
    <w:uiPriority w:val="19"/>
    <w:qFormat/>
    <w:rPr>
      <w:i/>
      <w:iCs/>
      <w:color w:val="7F7F7F" w:themeColor="text1" w:themeTint="80"/>
    </w:rPr>
  </w:style>
  <w:style w:type="character" w:customStyle="1" w:styleId="14">
    <w:name w:val="明显强调1"/>
    <w:basedOn w:val="a2"/>
    <w:uiPriority w:val="21"/>
    <w:qFormat/>
    <w:rPr>
      <w:b/>
      <w:bCs/>
      <w:i/>
      <w:iCs/>
      <w:color w:val="4F81BD" w:themeColor="accent1"/>
    </w:rPr>
  </w:style>
  <w:style w:type="character" w:customStyle="1" w:styleId="15">
    <w:name w:val="不明显参考1"/>
    <w:basedOn w:val="a2"/>
    <w:uiPriority w:val="31"/>
    <w:qFormat/>
    <w:rPr>
      <w:smallCaps/>
      <w:color w:val="C0504D" w:themeColor="accent2"/>
      <w:u w:val="single"/>
    </w:rPr>
  </w:style>
  <w:style w:type="character" w:customStyle="1" w:styleId="16">
    <w:name w:val="明显参考1"/>
    <w:basedOn w:val="a2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customStyle="1" w:styleId="17">
    <w:name w:val="书籍标题1"/>
    <w:basedOn w:val="a2"/>
    <w:uiPriority w:val="33"/>
    <w:qFormat/>
    <w:rPr>
      <w:b/>
      <w:bCs/>
      <w:smallCaps/>
      <w:spacing w:val="5"/>
    </w:rPr>
  </w:style>
  <w:style w:type="paragraph" w:customStyle="1" w:styleId="TOC1">
    <w:name w:val="TOC 标题1"/>
    <w:basedOn w:val="1"/>
    <w:next w:val="a1"/>
    <w:uiPriority w:val="39"/>
    <w:semiHidden/>
    <w:unhideWhenUsed/>
    <w:qFormat/>
    <w:pPr>
      <w:outlineLvl w:val="9"/>
    </w:pPr>
  </w:style>
  <w:style w:type="paragraph" w:customStyle="1" w:styleId="TitleX">
    <w:name w:val="TitleX"/>
    <w:qFormat/>
    <w:pPr>
      <w:spacing w:before="200" w:after="80" w:line="276" w:lineRule="auto"/>
    </w:pPr>
    <w:rPr>
      <w:rFonts w:ascii="微软雅黑" w:eastAsia="微软雅黑" w:hAnsi="微软雅黑"/>
      <w:b/>
      <w:color w:val="1F4E79"/>
      <w:sz w:val="36"/>
      <w:szCs w:val="22"/>
      <w:lang w:eastAsia="en-US"/>
    </w:rPr>
  </w:style>
  <w:style w:type="character" w:customStyle="1" w:styleId="Char1">
    <w:name w:val="批注框文本 Char"/>
    <w:basedOn w:val="a2"/>
    <w:link w:val="aa"/>
    <w:uiPriority w:val="99"/>
    <w:semiHidden/>
    <w:rPr>
      <w:rFonts w:ascii="微软雅黑" w:eastAsia="微软雅黑" w:hAnsi="微软雅黑"/>
      <w:sz w:val="18"/>
      <w:szCs w:val="18"/>
      <w:lang w:eastAsia="en-US"/>
    </w:rPr>
  </w:style>
  <w:style w:type="paragraph" w:customStyle="1" w:styleId="18">
    <w:name w:val="修订1"/>
    <w:hidden/>
    <w:uiPriority w:val="99"/>
    <w:unhideWhenUsed/>
    <w:qFormat/>
    <w:rPr>
      <w:rFonts w:ascii="微软雅黑" w:eastAsia="微软雅黑" w:hAnsi="微软雅黑"/>
      <w:sz w:val="21"/>
      <w:szCs w:val="22"/>
      <w:lang w:eastAsia="en-US"/>
    </w:rPr>
  </w:style>
  <w:style w:type="character" w:styleId="afe">
    <w:name w:val="annotation reference"/>
    <w:basedOn w:val="a2"/>
    <w:uiPriority w:val="99"/>
    <w:semiHidden/>
    <w:unhideWhenUsed/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A657CE8-50EF-4ED3-AC16-D086C3219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3</Pages>
  <Words>714</Words>
  <Characters>4075</Characters>
  <Application>Microsoft Office Word</Application>
  <DocSecurity>0</DocSecurity>
  <Lines>33</Lines>
  <Paragraphs>9</Paragraphs>
  <ScaleCrop>false</ScaleCrop>
  <Company/>
  <LinksUpToDate>false</LinksUpToDate>
  <CharactersWithSpaces>4780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Besteasy</cp:lastModifiedBy>
  <cp:revision>24</cp:revision>
  <dcterms:created xsi:type="dcterms:W3CDTF">2013-12-24T07:15:00Z</dcterms:created>
  <dcterms:modified xsi:type="dcterms:W3CDTF">2026-04-29T09:47:00Z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7D54CBBC3A717017A6BDE569E5CECBE8_42</vt:lpwstr>
  </property>
  <property fmtid="{D5CDD505-2E9C-101B-9397-08002B2CF9AE}" pid="4" name="5B77E7CEEC58BC6AFAE8886BEB80DBEB">
    <vt:lpwstr>otCYQxs9Dbw2bUEn/Soxv9pYAoWsCRIsU8+gIbxzzmNcJN13+qHIPyWmbF9hFzPHyi2m8DLwi54E5OVVM5pJ0yGmgAiYTaR6oYUdYZxdjep6I9xviFUFZ9aTScfBW9OGGa+IYHr9ueaqmlfMvuVMvqAHY0iADlX38EcwLjtIuTiYZ3B2mK6dAlI68fLMojpmjkosH59SasPpr3ZuUdGpoL3Yh49JX9X45Nh/xz58xYOnutBXtwxvkFiIGQL6iQn</vt:lpwstr>
  </property>
  <property fmtid="{D5CDD505-2E9C-101B-9397-08002B2CF9AE}" pid="5" name="KSOTemplateDocerSaveRecord">
    <vt:lpwstr>eyJoZGlkIjoiZmUwNmMyZGUyMWI0ODUzNjJlZjc2NTg3YmE5MzI0N2MiLCJ1c2VySWQiOiIxNTkzNDk4NzI1In0=</vt:lpwstr>
  </property>
</Properties>
</file>